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327A0B84" w:rsidR="00BF7F06" w:rsidRPr="002C1C67" w:rsidRDefault="00423B74" w:rsidP="009E4AB7">
      <w:pPr>
        <w:rPr>
          <w:rFonts w:ascii="Calibri" w:hAnsi="Calibri" w:cs="Calibri"/>
          <w:b/>
          <w:bCs/>
        </w:rPr>
      </w:pPr>
      <w:r w:rsidRPr="002C1C67">
        <w:rPr>
          <w:rFonts w:ascii="Calibri" w:hAnsi="Calibri" w:cs="Calibri"/>
          <w:b/>
          <w:bCs/>
        </w:rPr>
        <w:t>Smile</w:t>
      </w:r>
    </w:p>
    <w:p w14:paraId="2CDC2AFF" w14:textId="6ED4C1EA" w:rsidR="007A6325" w:rsidRPr="002C1C67" w:rsidRDefault="00F9273D" w:rsidP="009E4AB7">
      <w:pPr>
        <w:rPr>
          <w:rFonts w:ascii="Calibri" w:hAnsi="Calibri" w:cs="Calibri"/>
          <w:b/>
          <w:bCs/>
        </w:rPr>
      </w:pPr>
      <w:r w:rsidRPr="002C1C67">
        <w:rPr>
          <w:rFonts w:ascii="Calibri" w:hAnsi="Calibri" w:cs="Calibri"/>
          <w:b/>
          <w:bCs/>
        </w:rPr>
        <w:t xml:space="preserve">Wake </w:t>
      </w:r>
      <w:proofErr w:type="gramStart"/>
      <w:r w:rsidRPr="002C1C67">
        <w:rPr>
          <w:rFonts w:ascii="Calibri" w:hAnsi="Calibri" w:cs="Calibri"/>
          <w:b/>
          <w:bCs/>
        </w:rPr>
        <w:t>Up</w:t>
      </w:r>
      <w:r w:rsidR="00AA5ED6" w:rsidRPr="002C1C67">
        <w:rPr>
          <w:rFonts w:ascii="Calibri" w:hAnsi="Calibri" w:cs="Calibri"/>
          <w:b/>
          <w:bCs/>
        </w:rPr>
        <w:t xml:space="preserve"> </w:t>
      </w:r>
      <w:r w:rsidR="00C01D01" w:rsidRPr="002C1C67">
        <w:rPr>
          <w:rFonts w:ascii="Calibri" w:hAnsi="Calibri" w:cs="Calibri"/>
          <w:b/>
          <w:bCs/>
        </w:rPr>
        <w:t xml:space="preserve"> (</w:t>
      </w:r>
      <w:proofErr w:type="gramEnd"/>
      <w:r w:rsidR="00AB12C5" w:rsidRPr="002C1C67">
        <w:rPr>
          <w:rFonts w:ascii="Calibri" w:hAnsi="Calibri" w:cs="Calibri"/>
          <w:b/>
          <w:bCs/>
        </w:rPr>
        <w:t xml:space="preserve">Part </w:t>
      </w:r>
      <w:r w:rsidRPr="002C1C67">
        <w:rPr>
          <w:rFonts w:ascii="Calibri" w:hAnsi="Calibri" w:cs="Calibri"/>
          <w:b/>
          <w:bCs/>
        </w:rPr>
        <w:t>4</w:t>
      </w:r>
      <w:r w:rsidR="00B940D4" w:rsidRPr="002C1C67">
        <w:rPr>
          <w:rFonts w:ascii="Calibri" w:hAnsi="Calibri" w:cs="Calibri"/>
          <w:b/>
          <w:bCs/>
        </w:rPr>
        <w:t xml:space="preserve"> </w:t>
      </w:r>
      <w:r w:rsidR="00C01D01" w:rsidRPr="002C1C67">
        <w:rPr>
          <w:rFonts w:ascii="Calibri" w:hAnsi="Calibri" w:cs="Calibri"/>
          <w:b/>
          <w:bCs/>
        </w:rPr>
        <w:t xml:space="preserve">of </w:t>
      </w:r>
      <w:r w:rsidR="00423B74" w:rsidRPr="002C1C67">
        <w:rPr>
          <w:rFonts w:ascii="Calibri" w:hAnsi="Calibri" w:cs="Calibri"/>
          <w:b/>
          <w:bCs/>
        </w:rPr>
        <w:t>4</w:t>
      </w:r>
      <w:r w:rsidR="00C01D01" w:rsidRPr="002C1C67">
        <w:rPr>
          <w:rFonts w:ascii="Calibri" w:hAnsi="Calibri" w:cs="Calibri"/>
          <w:b/>
          <w:bCs/>
        </w:rPr>
        <w:t>)</w:t>
      </w:r>
    </w:p>
    <w:p w14:paraId="156A3DE0" w14:textId="71CB656B" w:rsidR="007A6325" w:rsidRPr="002C1C67" w:rsidRDefault="00F9273D" w:rsidP="009E4AB7">
      <w:pPr>
        <w:rPr>
          <w:rFonts w:ascii="Calibri" w:hAnsi="Calibri" w:cs="Calibri"/>
          <w:b/>
          <w:bCs/>
        </w:rPr>
      </w:pPr>
      <w:r w:rsidRPr="002C1C67">
        <w:rPr>
          <w:rFonts w:ascii="Calibri" w:hAnsi="Calibri" w:cs="Calibri"/>
          <w:b/>
          <w:bCs/>
        </w:rPr>
        <w:t>Habakkuk 3:2</w:t>
      </w:r>
    </w:p>
    <w:p w14:paraId="27D4678F" w14:textId="77777777" w:rsidR="007A6325" w:rsidRPr="002C1C67" w:rsidRDefault="009E4AB7" w:rsidP="009E4AB7">
      <w:pPr>
        <w:rPr>
          <w:rFonts w:ascii="Calibri" w:hAnsi="Calibri" w:cs="Calibri"/>
          <w:b/>
          <w:bCs/>
        </w:rPr>
      </w:pPr>
      <w:r w:rsidRPr="002C1C67">
        <w:rPr>
          <w:rFonts w:ascii="Calibri" w:hAnsi="Calibri" w:cs="Calibri"/>
          <w:b/>
          <w:bCs/>
        </w:rPr>
        <w:t>Pastor Ryan He</w:t>
      </w:r>
      <w:r w:rsidR="00F36CB1" w:rsidRPr="002C1C67">
        <w:rPr>
          <w:rFonts w:ascii="Calibri" w:hAnsi="Calibri" w:cs="Calibri"/>
          <w:b/>
          <w:bCs/>
        </w:rPr>
        <w:t>ll</w:t>
      </w:r>
      <w:r w:rsidRPr="002C1C67">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6F15B834" w14:textId="77777777" w:rsidR="00F9273D" w:rsidRPr="00F9273D" w:rsidRDefault="00F9273D" w:rsidP="00F9273D">
      <w:pPr>
        <w:spacing w:line="276" w:lineRule="auto"/>
        <w:rPr>
          <w:rFonts w:ascii="Calibri" w:hAnsi="Calibri"/>
        </w:rPr>
      </w:pPr>
      <w:r w:rsidRPr="00F9273D">
        <w:rPr>
          <w:rFonts w:ascii="Calibri" w:hAnsi="Calibri"/>
        </w:rPr>
        <w:t xml:space="preserve">This week the CEO of Children's Hospital of Colorado declared a state of emergency in pediatric mental health for the first time in the history of the Aurora hospital. Jena Hausmann, the CEO of Children's Colorado said the pediatric emergency department is being overrun with kids attempting suicide and suffering from other forms of mental health illnesses. In the last two years, Children's Colorado has seen a 90% increase in demand for treatment. According to the hospital news releases, isolation and stress among pediatric patients during the pandemic has resulted in massive suicide attempts. David Brumbaugh, MD, the chief medical officer at the hospital said that he's been there 20 years and he's never seen anything like it before. It’s a massive crisis. </w:t>
      </w:r>
    </w:p>
    <w:p w14:paraId="2F488FB0" w14:textId="77777777" w:rsidR="00F9273D" w:rsidRPr="00F9273D" w:rsidRDefault="00F9273D" w:rsidP="00F9273D">
      <w:pPr>
        <w:spacing w:line="276" w:lineRule="auto"/>
        <w:rPr>
          <w:rFonts w:ascii="Calibri" w:hAnsi="Calibri"/>
        </w:rPr>
      </w:pPr>
    </w:p>
    <w:p w14:paraId="0DBD22E4" w14:textId="77777777" w:rsidR="00F9273D" w:rsidRPr="00F9273D" w:rsidRDefault="00F9273D" w:rsidP="00F9273D">
      <w:pPr>
        <w:spacing w:line="276" w:lineRule="auto"/>
        <w:rPr>
          <w:rFonts w:ascii="Calibri" w:hAnsi="Calibri"/>
        </w:rPr>
      </w:pPr>
      <w:r w:rsidRPr="00F9273D">
        <w:rPr>
          <w:rFonts w:ascii="Calibri" w:hAnsi="Calibri"/>
        </w:rPr>
        <w:t xml:space="preserve">In addition to the mental health crisis going on in our own city, we also see the uptick of crime. The end of last year, the city of Aurora said that armed assaults were up 34%, murders were up 72%, robberies up 31%, violent crimes up 24%, motor vehicle thefts up 53%, burglaries up 13%. All of the major categories we see an uptick in crime. We look at our culture and we look at our city, and we see so many problems. </w:t>
      </w:r>
    </w:p>
    <w:p w14:paraId="2BF0310A" w14:textId="77777777" w:rsidR="00F9273D" w:rsidRPr="00F9273D" w:rsidRDefault="00F9273D" w:rsidP="00F9273D">
      <w:pPr>
        <w:spacing w:line="276" w:lineRule="auto"/>
        <w:rPr>
          <w:rFonts w:ascii="Calibri" w:hAnsi="Calibri"/>
        </w:rPr>
      </w:pPr>
    </w:p>
    <w:p w14:paraId="3896068E" w14:textId="177BC556" w:rsidR="00F9273D" w:rsidRPr="00F9273D" w:rsidRDefault="00F9273D" w:rsidP="00F9273D">
      <w:pPr>
        <w:spacing w:line="276" w:lineRule="auto"/>
        <w:rPr>
          <w:rFonts w:ascii="Calibri" w:hAnsi="Calibri"/>
        </w:rPr>
      </w:pPr>
      <w:r w:rsidRPr="00F9273D">
        <w:rPr>
          <w:rFonts w:ascii="Calibri" w:hAnsi="Calibri"/>
        </w:rPr>
        <w:t xml:space="preserve">Habakkuk the prophet spoke </w:t>
      </w:r>
      <w:r w:rsidR="00FC1BAF">
        <w:rPr>
          <w:rFonts w:ascii="Calibri" w:hAnsi="Calibri"/>
        </w:rPr>
        <w:t>at</w:t>
      </w:r>
      <w:r w:rsidRPr="00F9273D">
        <w:rPr>
          <w:rFonts w:ascii="Calibri" w:hAnsi="Calibri"/>
        </w:rPr>
        <w:t xml:space="preserve"> a time in the history of Judah that was much like today. Violence was on the rise. Social meltdowns were occurring. People were scared and uncertain about the future. All of these social problems remind us how much we need God. God is the only hope that our country and our city has. We need God. God is the only solution to lawlessness, immorality, violence, and other problems. </w:t>
      </w:r>
    </w:p>
    <w:p w14:paraId="6E8638B8" w14:textId="77777777" w:rsidR="00F9273D" w:rsidRPr="00F9273D" w:rsidRDefault="00F9273D" w:rsidP="00F9273D">
      <w:pPr>
        <w:spacing w:line="276" w:lineRule="auto"/>
        <w:rPr>
          <w:rFonts w:ascii="Calibri" w:hAnsi="Calibri"/>
        </w:rPr>
      </w:pPr>
    </w:p>
    <w:p w14:paraId="2E3AE175" w14:textId="77777777" w:rsidR="00F9273D" w:rsidRPr="00F9273D" w:rsidRDefault="00F9273D" w:rsidP="00F9273D">
      <w:pPr>
        <w:spacing w:line="276" w:lineRule="auto"/>
        <w:rPr>
          <w:rFonts w:ascii="Calibri" w:hAnsi="Calibri"/>
        </w:rPr>
      </w:pPr>
      <w:r w:rsidRPr="00F9273D">
        <w:rPr>
          <w:rFonts w:ascii="Calibri" w:hAnsi="Calibri"/>
        </w:rPr>
        <w:t>It is with that in mind that Habakkuk began to pray to the Lord.</w:t>
      </w:r>
    </w:p>
    <w:p w14:paraId="23E80DA9" w14:textId="77777777" w:rsidR="00F9273D" w:rsidRPr="00F9273D" w:rsidRDefault="00F9273D" w:rsidP="00F9273D">
      <w:pPr>
        <w:spacing w:line="276" w:lineRule="auto"/>
        <w:rPr>
          <w:rFonts w:ascii="Calibri" w:hAnsi="Calibri"/>
        </w:rPr>
      </w:pPr>
    </w:p>
    <w:p w14:paraId="1860E32A" w14:textId="77777777" w:rsidR="00F9273D" w:rsidRPr="00F9273D" w:rsidRDefault="00F9273D" w:rsidP="00F9273D">
      <w:pPr>
        <w:spacing w:line="276" w:lineRule="auto"/>
        <w:rPr>
          <w:rFonts w:ascii="Calibri" w:hAnsi="Calibri"/>
        </w:rPr>
      </w:pPr>
      <w:r w:rsidRPr="00F9273D">
        <w:rPr>
          <w:rFonts w:ascii="Calibri" w:hAnsi="Calibri"/>
        </w:rPr>
        <w:t>“How long, Lord, must I call for help and you do not listen or cry out to you about violence and you do not save? Why do you force me to look at injustice? Why do you tolerate wrongdoing? Oppression and violence are right in front of me. Strife is ongoing, and conflict escalates. This is why the law is ineffective and justice never emerges. For the wicked restrict the righteous; therefore, justice comes out perverted” (Habakkuk 1:2-4).</w:t>
      </w:r>
    </w:p>
    <w:p w14:paraId="57F782C5" w14:textId="77777777" w:rsidR="00F9273D" w:rsidRPr="00F9273D" w:rsidRDefault="00F9273D" w:rsidP="00F9273D">
      <w:pPr>
        <w:spacing w:line="276" w:lineRule="auto"/>
        <w:rPr>
          <w:rFonts w:ascii="Calibri" w:hAnsi="Calibri"/>
        </w:rPr>
      </w:pPr>
    </w:p>
    <w:p w14:paraId="4D60A877" w14:textId="77777777" w:rsidR="00F9273D" w:rsidRPr="00F9273D" w:rsidRDefault="00F9273D" w:rsidP="00F9273D">
      <w:pPr>
        <w:spacing w:line="276" w:lineRule="auto"/>
        <w:rPr>
          <w:rFonts w:ascii="Calibri" w:hAnsi="Calibri"/>
        </w:rPr>
      </w:pPr>
      <w:r w:rsidRPr="00F9273D">
        <w:rPr>
          <w:rFonts w:ascii="Calibri" w:hAnsi="Calibri"/>
        </w:rPr>
        <w:t xml:space="preserve">Habakkuk begins a conversation with God about what's going on in his own city, in his own country there in the little nation of Judah. He says, “God, where have you been? God, I'm disappointed. I'm frustrated. Lord, we need an intervention from you.” God goes through a </w:t>
      </w:r>
      <w:r w:rsidRPr="00F9273D">
        <w:rPr>
          <w:rFonts w:ascii="Calibri" w:hAnsi="Calibri"/>
        </w:rPr>
        <w:lastRenderedPageBreak/>
        <w:t xml:space="preserve">series of conversations with Habakkuk the prophet. He says, “Oh, I got plans, Habakkuk. I’ve got some plans that you wouldn't even believe if I told you the plans. It's amazing what my plans may be.” But Habakkuk begins inquiring of the Lord and he says, “God, we need some help. We need a spiritual revival. We need an awakening. We need a return to God.” </w:t>
      </w:r>
    </w:p>
    <w:p w14:paraId="102BC276" w14:textId="77777777" w:rsidR="00F9273D" w:rsidRPr="00F9273D" w:rsidRDefault="00F9273D" w:rsidP="00F9273D">
      <w:pPr>
        <w:spacing w:line="276" w:lineRule="auto"/>
        <w:rPr>
          <w:rFonts w:ascii="Calibri" w:hAnsi="Calibri"/>
        </w:rPr>
      </w:pPr>
    </w:p>
    <w:p w14:paraId="79CFEB8D" w14:textId="77777777" w:rsidR="00F9273D" w:rsidRPr="00F9273D" w:rsidRDefault="00F9273D" w:rsidP="00F9273D">
      <w:pPr>
        <w:spacing w:line="276" w:lineRule="auto"/>
        <w:rPr>
          <w:rFonts w:ascii="Calibri" w:hAnsi="Calibri"/>
        </w:rPr>
      </w:pPr>
      <w:r w:rsidRPr="00F9273D">
        <w:rPr>
          <w:rFonts w:ascii="Calibri" w:hAnsi="Calibri"/>
        </w:rPr>
        <w:t xml:space="preserve">Dr. Stephen </w:t>
      </w:r>
      <w:proofErr w:type="spellStart"/>
      <w:r w:rsidRPr="00F9273D">
        <w:rPr>
          <w:rFonts w:ascii="Calibri" w:hAnsi="Calibri"/>
        </w:rPr>
        <w:t>Olford</w:t>
      </w:r>
      <w:proofErr w:type="spellEnd"/>
      <w:r w:rsidRPr="00F9273D">
        <w:rPr>
          <w:rFonts w:ascii="Calibri" w:hAnsi="Calibri"/>
        </w:rPr>
        <w:t xml:space="preserve"> defines revival as “the sovereign act of God in which He restores His own backsliding people to repentance, faith, and obedience.” </w:t>
      </w:r>
    </w:p>
    <w:p w14:paraId="388C7363" w14:textId="77777777" w:rsidR="00F9273D" w:rsidRPr="00F9273D" w:rsidRDefault="00F9273D" w:rsidP="00F9273D">
      <w:pPr>
        <w:spacing w:line="276" w:lineRule="auto"/>
        <w:rPr>
          <w:rFonts w:ascii="Calibri" w:hAnsi="Calibri"/>
        </w:rPr>
      </w:pPr>
    </w:p>
    <w:p w14:paraId="7F337DD8" w14:textId="77777777" w:rsidR="00F9273D" w:rsidRPr="00F9273D" w:rsidRDefault="00F9273D" w:rsidP="00F9273D">
      <w:pPr>
        <w:spacing w:line="276" w:lineRule="auto"/>
        <w:rPr>
          <w:rFonts w:ascii="Calibri" w:hAnsi="Calibri"/>
        </w:rPr>
      </w:pPr>
      <w:r w:rsidRPr="00F9273D">
        <w:rPr>
          <w:rFonts w:ascii="Calibri" w:hAnsi="Calibri"/>
        </w:rPr>
        <w:t xml:space="preserve">If you look back through the history of our country, we have had those moments. It's been a while. One of my favorite revivals happened in 1857 and 1858. It was called the Layman Prayer Revival. It wasn't led by pastors or ministers. It was led by laypeople. A layman by the name of Jeremiah </w:t>
      </w:r>
      <w:proofErr w:type="spellStart"/>
      <w:r w:rsidRPr="00F9273D">
        <w:rPr>
          <w:rFonts w:ascii="Calibri" w:hAnsi="Calibri"/>
        </w:rPr>
        <w:t>Lanphier</w:t>
      </w:r>
      <w:proofErr w:type="spellEnd"/>
      <w:r w:rsidRPr="00F9273D">
        <w:rPr>
          <w:rFonts w:ascii="Calibri" w:hAnsi="Calibri"/>
        </w:rPr>
        <w:t xml:space="preserve"> gathered some businessmen to begin to pray at lunchtime in New York City for spiritual awakening revival. They would pray from 12-1 o'clock. When 1 o'clock came, everybody went back to the office. That prayer movement continued to grow. Over the next few months, more than 6,000 people were gathering in churches and various places all over the city of New York. Pittsburgh began to do the same thing. Similar prayer groups in Washington D.C. were begun. This started in September, but by May of 1858, more than 50,000 people in New York had committed their lives to Christ. There were only 800,000 people that lived in New York at that time. So that's about 20% of the people came to Christ in just a few months. It all started with prayer. </w:t>
      </w:r>
    </w:p>
    <w:p w14:paraId="756FC259" w14:textId="77777777" w:rsidR="00F9273D" w:rsidRPr="00F9273D" w:rsidRDefault="00F9273D" w:rsidP="00F9273D">
      <w:pPr>
        <w:spacing w:line="276" w:lineRule="auto"/>
        <w:rPr>
          <w:rFonts w:ascii="Calibri" w:hAnsi="Calibri"/>
        </w:rPr>
      </w:pPr>
    </w:p>
    <w:p w14:paraId="5B7FCC56" w14:textId="77777777" w:rsidR="00F9273D" w:rsidRPr="00F9273D" w:rsidRDefault="00F9273D" w:rsidP="00F9273D">
      <w:pPr>
        <w:spacing w:line="276" w:lineRule="auto"/>
        <w:rPr>
          <w:rFonts w:ascii="Calibri" w:hAnsi="Calibri"/>
        </w:rPr>
      </w:pPr>
      <w:r w:rsidRPr="00F9273D">
        <w:rPr>
          <w:rFonts w:ascii="Calibri" w:hAnsi="Calibri"/>
        </w:rPr>
        <w:t xml:space="preserve">There have been many other movements that have taken place that have shaped our country. We need one today, don't we? </w:t>
      </w:r>
    </w:p>
    <w:p w14:paraId="50CEF0C2" w14:textId="77777777" w:rsidR="00F9273D" w:rsidRPr="00F9273D" w:rsidRDefault="00F9273D" w:rsidP="00F9273D">
      <w:pPr>
        <w:spacing w:line="276" w:lineRule="auto"/>
        <w:rPr>
          <w:rFonts w:ascii="Calibri" w:hAnsi="Calibri"/>
        </w:rPr>
      </w:pPr>
    </w:p>
    <w:p w14:paraId="2DF7236F" w14:textId="40BCA681" w:rsidR="00F9273D" w:rsidRPr="00F9273D" w:rsidRDefault="00F9273D" w:rsidP="00F9273D">
      <w:pPr>
        <w:spacing w:line="276" w:lineRule="auto"/>
        <w:rPr>
          <w:rFonts w:ascii="Calibri" w:hAnsi="Calibri"/>
        </w:rPr>
      </w:pPr>
      <w:r w:rsidRPr="00F9273D">
        <w:rPr>
          <w:rFonts w:ascii="Calibri" w:hAnsi="Calibri"/>
        </w:rPr>
        <w:t xml:space="preserve">After the Revolutionary War, historians tell us that only about 10% of Americans attended church. This led to the first Great Awakening, which was a great spiritual movement that took place in Britain and in the colonies. At the end of the first Great Awakening, there were more than 350 new churches that were started throughout New England and 50,000 American converts, not to mention the ones in Europe. </w:t>
      </w:r>
    </w:p>
    <w:p w14:paraId="7D1734CF" w14:textId="77777777" w:rsidR="00F9273D" w:rsidRPr="00F9273D" w:rsidRDefault="00F9273D" w:rsidP="00F9273D">
      <w:pPr>
        <w:spacing w:line="276" w:lineRule="auto"/>
        <w:rPr>
          <w:rFonts w:ascii="Calibri" w:hAnsi="Calibri"/>
        </w:rPr>
      </w:pPr>
    </w:p>
    <w:p w14:paraId="7E51E115" w14:textId="77777777" w:rsidR="00F9273D" w:rsidRPr="00F9273D" w:rsidRDefault="00F9273D" w:rsidP="00F9273D">
      <w:pPr>
        <w:spacing w:line="276" w:lineRule="auto"/>
        <w:rPr>
          <w:rFonts w:ascii="Calibri" w:hAnsi="Calibri"/>
        </w:rPr>
      </w:pPr>
      <w:r w:rsidRPr="00F9273D">
        <w:rPr>
          <w:rFonts w:ascii="Calibri" w:hAnsi="Calibri"/>
        </w:rPr>
        <w:t>Whenever there's a spiritual awakening, great social outcomes happen as well. Several of the great universities of our country were started by people that were touched by the first Great Awakening, Dartmouth, Brown, Rutgers, and Princeton were all started to educate pastors and to teach the Bible as a result of the first Great Awakening.</w:t>
      </w:r>
    </w:p>
    <w:p w14:paraId="2634D472" w14:textId="77777777" w:rsidR="00F9273D" w:rsidRPr="00F9273D" w:rsidRDefault="00F9273D" w:rsidP="00F9273D">
      <w:pPr>
        <w:spacing w:line="276" w:lineRule="auto"/>
        <w:rPr>
          <w:rFonts w:ascii="Calibri" w:hAnsi="Calibri"/>
        </w:rPr>
      </w:pPr>
    </w:p>
    <w:p w14:paraId="53C6EFF5" w14:textId="77777777" w:rsidR="00F9273D" w:rsidRPr="00F9273D" w:rsidRDefault="00F9273D" w:rsidP="00F9273D">
      <w:pPr>
        <w:spacing w:line="276" w:lineRule="auto"/>
        <w:rPr>
          <w:rFonts w:ascii="Calibri" w:hAnsi="Calibri"/>
        </w:rPr>
      </w:pPr>
      <w:r w:rsidRPr="00F9273D">
        <w:rPr>
          <w:rFonts w:ascii="Calibri" w:hAnsi="Calibri"/>
        </w:rPr>
        <w:lastRenderedPageBreak/>
        <w:t xml:space="preserve">The Second Great Awakening happened later. It was instrumental in motivating Americans to abolish slavery. Whenever people turn their hearts to God, spiritual awakening happens and also social change begins to happen because people are listening to God. </w:t>
      </w:r>
    </w:p>
    <w:p w14:paraId="11F05BFB" w14:textId="77777777" w:rsidR="00F9273D" w:rsidRPr="00F9273D" w:rsidRDefault="00F9273D" w:rsidP="00F9273D">
      <w:pPr>
        <w:spacing w:line="276" w:lineRule="auto"/>
        <w:rPr>
          <w:rFonts w:ascii="Calibri" w:hAnsi="Calibri"/>
        </w:rPr>
      </w:pPr>
    </w:p>
    <w:p w14:paraId="4D0554B8" w14:textId="77777777" w:rsidR="00F9273D" w:rsidRPr="00F9273D" w:rsidRDefault="00F9273D" w:rsidP="00F9273D">
      <w:pPr>
        <w:spacing w:line="276" w:lineRule="auto"/>
        <w:rPr>
          <w:rFonts w:ascii="Calibri" w:hAnsi="Calibri"/>
        </w:rPr>
      </w:pPr>
      <w:r w:rsidRPr="00F9273D">
        <w:rPr>
          <w:rFonts w:ascii="Calibri" w:hAnsi="Calibri"/>
        </w:rPr>
        <w:t xml:space="preserve">I've called the message today “Wake Up” because I think that it's time for our country to wake up. It's time for the church to wake up. It's time for us as individuals to wake up, spiritually speaking. </w:t>
      </w:r>
    </w:p>
    <w:p w14:paraId="608FFAF2" w14:textId="77777777" w:rsidR="00F9273D" w:rsidRPr="00F9273D" w:rsidRDefault="00F9273D" w:rsidP="00F9273D">
      <w:pPr>
        <w:spacing w:line="276" w:lineRule="auto"/>
        <w:rPr>
          <w:rFonts w:ascii="Calibri" w:hAnsi="Calibri"/>
        </w:rPr>
      </w:pPr>
    </w:p>
    <w:p w14:paraId="0E9B0988" w14:textId="77777777" w:rsidR="00F9273D" w:rsidRPr="00F9273D" w:rsidRDefault="00F9273D" w:rsidP="00F9273D">
      <w:pPr>
        <w:spacing w:line="276" w:lineRule="auto"/>
        <w:rPr>
          <w:rFonts w:ascii="Calibri" w:hAnsi="Calibri"/>
        </w:rPr>
      </w:pPr>
      <w:r w:rsidRPr="00F9273D">
        <w:rPr>
          <w:rFonts w:ascii="Calibri" w:hAnsi="Calibri"/>
        </w:rPr>
        <w:t xml:space="preserve">I want us to look at Habakkuk 3:2 because in this prayer in this verse, the prophet outlines for us three parts of revival prayer. We want God to do something great again in our nation, in our city, and our country. It begins with prayer. </w:t>
      </w:r>
    </w:p>
    <w:p w14:paraId="6CC9644B" w14:textId="77777777" w:rsidR="00F9273D" w:rsidRPr="00F9273D" w:rsidRDefault="00F9273D" w:rsidP="00F9273D">
      <w:pPr>
        <w:spacing w:line="276" w:lineRule="auto"/>
        <w:rPr>
          <w:rFonts w:ascii="Calibri" w:hAnsi="Calibri"/>
        </w:rPr>
      </w:pPr>
    </w:p>
    <w:p w14:paraId="051992CD" w14:textId="77777777" w:rsidR="00F9273D" w:rsidRPr="00F9273D" w:rsidRDefault="00F9273D" w:rsidP="00F9273D">
      <w:pPr>
        <w:spacing w:line="276" w:lineRule="auto"/>
        <w:rPr>
          <w:rFonts w:ascii="Calibri" w:hAnsi="Calibri"/>
          <w:b/>
          <w:bCs/>
        </w:rPr>
      </w:pPr>
      <w:r w:rsidRPr="00F9273D">
        <w:rPr>
          <w:rFonts w:ascii="Calibri" w:hAnsi="Calibri"/>
          <w:b/>
          <w:bCs/>
        </w:rPr>
        <w:t>1. Listen</w:t>
      </w:r>
    </w:p>
    <w:p w14:paraId="41217832" w14:textId="77777777" w:rsidR="00F9273D" w:rsidRPr="00F9273D" w:rsidRDefault="00F9273D" w:rsidP="00F9273D">
      <w:pPr>
        <w:spacing w:line="276" w:lineRule="auto"/>
        <w:rPr>
          <w:rFonts w:ascii="Calibri" w:hAnsi="Calibri"/>
        </w:rPr>
      </w:pPr>
    </w:p>
    <w:p w14:paraId="3C0CF912" w14:textId="77777777" w:rsidR="00F9273D" w:rsidRPr="00F9273D" w:rsidRDefault="00F9273D" w:rsidP="00F9273D">
      <w:pPr>
        <w:spacing w:line="276" w:lineRule="auto"/>
        <w:rPr>
          <w:rFonts w:ascii="Calibri" w:hAnsi="Calibri"/>
        </w:rPr>
      </w:pPr>
      <w:r w:rsidRPr="00F9273D">
        <w:rPr>
          <w:rFonts w:ascii="Calibri" w:hAnsi="Calibri"/>
        </w:rPr>
        <w:t>“Lord, I have heard the report about you; Lord, I stand in awe of your deeds” (Habakkuk 3:2).</w:t>
      </w:r>
    </w:p>
    <w:p w14:paraId="58BBF863" w14:textId="77777777" w:rsidR="00F9273D" w:rsidRPr="00F9273D" w:rsidRDefault="00F9273D" w:rsidP="00F9273D">
      <w:pPr>
        <w:spacing w:line="276" w:lineRule="auto"/>
        <w:rPr>
          <w:rFonts w:ascii="Calibri" w:hAnsi="Calibri"/>
        </w:rPr>
      </w:pPr>
    </w:p>
    <w:p w14:paraId="3E34C76E" w14:textId="77777777" w:rsidR="00F9273D" w:rsidRPr="00F9273D" w:rsidRDefault="00F9273D" w:rsidP="00F9273D">
      <w:pPr>
        <w:spacing w:line="276" w:lineRule="auto"/>
        <w:rPr>
          <w:rFonts w:ascii="Calibri" w:hAnsi="Calibri"/>
        </w:rPr>
      </w:pPr>
      <w:r w:rsidRPr="00F9273D">
        <w:rPr>
          <w:rFonts w:ascii="Calibri" w:hAnsi="Calibri"/>
        </w:rPr>
        <w:t xml:space="preserve">He says, “Lord, I've heard the report.” What report was he talking about? </w:t>
      </w:r>
    </w:p>
    <w:p w14:paraId="09D39C28" w14:textId="77777777" w:rsidR="00F9273D" w:rsidRPr="00F9273D" w:rsidRDefault="00F9273D" w:rsidP="00F9273D">
      <w:pPr>
        <w:spacing w:line="276" w:lineRule="auto"/>
        <w:rPr>
          <w:rFonts w:ascii="Calibri" w:hAnsi="Calibri"/>
        </w:rPr>
      </w:pPr>
    </w:p>
    <w:p w14:paraId="161A722A" w14:textId="4739FBCC" w:rsidR="00F9273D" w:rsidRPr="00F9273D" w:rsidRDefault="00F9273D" w:rsidP="00F9273D">
      <w:pPr>
        <w:spacing w:line="276" w:lineRule="auto"/>
        <w:rPr>
          <w:rFonts w:ascii="Calibri" w:hAnsi="Calibri"/>
        </w:rPr>
      </w:pPr>
      <w:r w:rsidRPr="00F9273D">
        <w:rPr>
          <w:rFonts w:ascii="Calibri" w:hAnsi="Calibri"/>
        </w:rPr>
        <w:t xml:space="preserve">This is a time in the history of Israel where there was what we call the divided kingdom. </w:t>
      </w:r>
      <w:r w:rsidR="00FB48E6">
        <w:rPr>
          <w:rFonts w:ascii="Calibri" w:hAnsi="Calibri"/>
        </w:rPr>
        <w:t>T</w:t>
      </w:r>
      <w:r w:rsidRPr="00F9273D">
        <w:rPr>
          <w:rFonts w:ascii="Calibri" w:hAnsi="Calibri"/>
        </w:rPr>
        <w:t xml:space="preserve">here were Jews that lived in the north and there were Jews that lived in the south. Judah was the south, Israel was the north. The northern kingdom was conquered by the Assyrian Empire a few years before Habakkuk had this conversation with God. They were destroyed by the Assyrian nation because the people's hearts had turned so far away from the Lord. </w:t>
      </w:r>
    </w:p>
    <w:p w14:paraId="0F9A819D" w14:textId="77777777" w:rsidR="00F9273D" w:rsidRPr="00F9273D" w:rsidRDefault="00F9273D" w:rsidP="00F9273D">
      <w:pPr>
        <w:spacing w:line="276" w:lineRule="auto"/>
        <w:rPr>
          <w:rFonts w:ascii="Calibri" w:hAnsi="Calibri"/>
        </w:rPr>
      </w:pPr>
    </w:p>
    <w:p w14:paraId="356B1B09" w14:textId="77777777" w:rsidR="00F9273D" w:rsidRPr="00F9273D" w:rsidRDefault="00F9273D" w:rsidP="00F9273D">
      <w:pPr>
        <w:spacing w:line="276" w:lineRule="auto"/>
        <w:rPr>
          <w:rFonts w:ascii="Calibri" w:hAnsi="Calibri"/>
        </w:rPr>
      </w:pPr>
      <w:r w:rsidRPr="00F9273D">
        <w:rPr>
          <w:rFonts w:ascii="Calibri" w:hAnsi="Calibri"/>
        </w:rPr>
        <w:t xml:space="preserve">This report that he's talking about, “Our northern neighbors have been conquered by the Assyrians,” in the context of Habakkuk, God says, “If you guys don't get it together, you're going to suffer a similar fate. You're going to be conquered by the Babylonians. It’s time to get your heart right. It's time to turn to God. It’s time to listen to me.” </w:t>
      </w:r>
    </w:p>
    <w:p w14:paraId="68F8E82E" w14:textId="77777777" w:rsidR="00F9273D" w:rsidRPr="00F9273D" w:rsidRDefault="00F9273D" w:rsidP="00F9273D">
      <w:pPr>
        <w:spacing w:line="276" w:lineRule="auto"/>
        <w:rPr>
          <w:rFonts w:ascii="Calibri" w:hAnsi="Calibri"/>
        </w:rPr>
      </w:pPr>
    </w:p>
    <w:p w14:paraId="2FF02A97" w14:textId="64E1FC74" w:rsidR="00F9273D" w:rsidRPr="00F9273D" w:rsidRDefault="00F9273D" w:rsidP="00F9273D">
      <w:pPr>
        <w:spacing w:line="276" w:lineRule="auto"/>
        <w:rPr>
          <w:rFonts w:ascii="Calibri" w:hAnsi="Calibri"/>
        </w:rPr>
      </w:pPr>
      <w:r w:rsidRPr="00F9273D">
        <w:rPr>
          <w:rFonts w:ascii="Calibri" w:hAnsi="Calibri"/>
        </w:rPr>
        <w:t>If you keep reading in Habakkuk 3, he talks about the parting of the Red Sea and the deliverance of the Israelite people from Egyptian captivity. This was one of the great moments in all of Hebrew history. God sent the ten plagues on the Egyptians. He parted the Red Sea. The people walk</w:t>
      </w:r>
      <w:r w:rsidR="009D66DA">
        <w:rPr>
          <w:rFonts w:ascii="Calibri" w:hAnsi="Calibri"/>
        </w:rPr>
        <w:t>ed</w:t>
      </w:r>
      <w:r w:rsidRPr="00F9273D">
        <w:rPr>
          <w:rFonts w:ascii="Calibri" w:hAnsi="Calibri"/>
        </w:rPr>
        <w:t xml:space="preserve"> through the desert. They d</w:t>
      </w:r>
      <w:r w:rsidR="000822E7">
        <w:rPr>
          <w:rFonts w:ascii="Calibri" w:hAnsi="Calibri"/>
        </w:rPr>
        <w:t>idn</w:t>
      </w:r>
      <w:r w:rsidRPr="00F9273D">
        <w:rPr>
          <w:rFonts w:ascii="Calibri" w:hAnsi="Calibri"/>
        </w:rPr>
        <w:t xml:space="preserve">'t have any food to </w:t>
      </w:r>
      <w:proofErr w:type="gramStart"/>
      <w:r w:rsidRPr="00F9273D">
        <w:rPr>
          <w:rFonts w:ascii="Calibri" w:hAnsi="Calibri"/>
        </w:rPr>
        <w:t>eat</w:t>
      </w:r>
      <w:proofErr w:type="gramEnd"/>
      <w:r w:rsidRPr="00F9273D">
        <w:rPr>
          <w:rFonts w:ascii="Calibri" w:hAnsi="Calibri"/>
        </w:rPr>
        <w:t xml:space="preserve"> and God provides quail and manna. It’s spectacular. Habakkuk is being reminded by God about the great things that God has done. </w:t>
      </w:r>
    </w:p>
    <w:p w14:paraId="2B9EC2B1" w14:textId="77777777" w:rsidR="00F9273D" w:rsidRPr="00F9273D" w:rsidRDefault="00F9273D" w:rsidP="00F9273D">
      <w:pPr>
        <w:spacing w:line="276" w:lineRule="auto"/>
        <w:rPr>
          <w:rFonts w:ascii="Calibri" w:hAnsi="Calibri"/>
        </w:rPr>
      </w:pPr>
    </w:p>
    <w:p w14:paraId="049FBFFE" w14:textId="4FB5C0C7" w:rsidR="00F9273D" w:rsidRPr="00F9273D" w:rsidRDefault="00F9273D" w:rsidP="00F9273D">
      <w:pPr>
        <w:spacing w:line="276" w:lineRule="auto"/>
        <w:rPr>
          <w:rFonts w:ascii="Calibri" w:hAnsi="Calibri"/>
        </w:rPr>
      </w:pPr>
      <w:r w:rsidRPr="00F9273D">
        <w:rPr>
          <w:rFonts w:ascii="Calibri" w:hAnsi="Calibri"/>
        </w:rPr>
        <w:lastRenderedPageBreak/>
        <w:t xml:space="preserve">If we're going to experience spiritual awakening and revival, we have to listen to what God has done. We have to listen to what God has done in biblical history. We have to listen to what God has done in our own history. We have to look back. We have to listen. A lot of times we think of prayer as a conversation or like, “I'm telling God this.” But when we pray, prayer is not so much about us enlightening God. I don't think God's in heaven </w:t>
      </w:r>
      <w:r w:rsidR="00FC1BAF">
        <w:rPr>
          <w:rFonts w:ascii="Calibri" w:hAnsi="Calibri"/>
        </w:rPr>
        <w:t>saying</w:t>
      </w:r>
      <w:r w:rsidRPr="00F9273D">
        <w:rPr>
          <w:rFonts w:ascii="Calibri" w:hAnsi="Calibri"/>
        </w:rPr>
        <w:t xml:space="preserve">, “He shared with me about his problem. I never thought about it that way. Thank you so much for informing me.” Prayer is about us connecting with God. Part of prayer is listening to what God wants to say to us. God speaks to us through the power of the Holy Spirit. God speaks to us through His word. God speaks to us through the church. God is always speaking. The question is, are we listening? </w:t>
      </w:r>
    </w:p>
    <w:p w14:paraId="7F9535E2" w14:textId="77777777" w:rsidR="00F9273D" w:rsidRPr="00F9273D" w:rsidRDefault="00F9273D" w:rsidP="00F9273D">
      <w:pPr>
        <w:spacing w:line="276" w:lineRule="auto"/>
        <w:rPr>
          <w:rFonts w:ascii="Calibri" w:hAnsi="Calibri"/>
        </w:rPr>
      </w:pPr>
    </w:p>
    <w:p w14:paraId="1A410B4D" w14:textId="3C89CDD2" w:rsidR="00F9273D" w:rsidRPr="00F9273D" w:rsidRDefault="00F9273D" w:rsidP="00F9273D">
      <w:pPr>
        <w:spacing w:line="276" w:lineRule="auto"/>
        <w:rPr>
          <w:rFonts w:ascii="Calibri" w:hAnsi="Calibri"/>
        </w:rPr>
      </w:pPr>
      <w:r w:rsidRPr="00F9273D">
        <w:rPr>
          <w:rFonts w:ascii="Calibri" w:hAnsi="Calibri"/>
        </w:rPr>
        <w:t>The reason we get into so much trouble is because</w:t>
      </w:r>
      <w:r w:rsidR="00FC1BAF">
        <w:rPr>
          <w:rFonts w:ascii="Calibri" w:hAnsi="Calibri"/>
        </w:rPr>
        <w:t xml:space="preserve"> </w:t>
      </w:r>
      <w:r w:rsidRPr="00F9273D">
        <w:rPr>
          <w:rFonts w:ascii="Calibri" w:hAnsi="Calibri"/>
        </w:rPr>
        <w:t xml:space="preserve">we're not listening to the things that God has to say to us. We're too busy doing our own thing, pursuing our own agenda, our own objectives and goals, and whatever it may be. Habakkuk says, “For us to experience revival and a spiritual awakening, we have to hear the report of the Lord. We got to listen to what God has done, what God is saying to us, and what God wants from us. This is extremely important. It's God's report. </w:t>
      </w:r>
    </w:p>
    <w:p w14:paraId="4C5B478A" w14:textId="77777777" w:rsidR="00F9273D" w:rsidRPr="00F9273D" w:rsidRDefault="00F9273D" w:rsidP="00F9273D">
      <w:pPr>
        <w:spacing w:line="276" w:lineRule="auto"/>
        <w:rPr>
          <w:rFonts w:ascii="Calibri" w:hAnsi="Calibri"/>
        </w:rPr>
      </w:pPr>
    </w:p>
    <w:p w14:paraId="64D4464F" w14:textId="77777777" w:rsidR="00F9273D" w:rsidRPr="00F9273D" w:rsidRDefault="00F9273D" w:rsidP="00F9273D">
      <w:pPr>
        <w:spacing w:line="276" w:lineRule="auto"/>
        <w:rPr>
          <w:rFonts w:ascii="Calibri" w:hAnsi="Calibri"/>
        </w:rPr>
      </w:pPr>
      <w:r w:rsidRPr="00F9273D">
        <w:rPr>
          <w:rFonts w:ascii="Calibri" w:hAnsi="Calibri"/>
        </w:rPr>
        <w:t>Part of God's report for us today might be:</w:t>
      </w:r>
    </w:p>
    <w:p w14:paraId="3E9A21FC" w14:textId="77777777" w:rsidR="00F9273D" w:rsidRPr="00F9273D" w:rsidRDefault="00F9273D" w:rsidP="00F9273D">
      <w:pPr>
        <w:spacing w:line="276" w:lineRule="auto"/>
        <w:rPr>
          <w:rFonts w:ascii="Calibri" w:hAnsi="Calibri"/>
        </w:rPr>
      </w:pPr>
    </w:p>
    <w:p w14:paraId="3A169FDB" w14:textId="77777777" w:rsidR="00F9273D" w:rsidRPr="00F9273D" w:rsidRDefault="00F9273D" w:rsidP="00F9273D">
      <w:pPr>
        <w:spacing w:line="276" w:lineRule="auto"/>
        <w:rPr>
          <w:rFonts w:ascii="Calibri" w:hAnsi="Calibri"/>
        </w:rPr>
      </w:pPr>
      <w:r w:rsidRPr="00F9273D">
        <w:rPr>
          <w:rFonts w:ascii="Calibri" w:hAnsi="Calibri"/>
        </w:rPr>
        <w:t>“If we confess our sins, he is faithful and righteous to forgive us our sins and to cleanse us from all unrighteousness” (1 John 1:9).</w:t>
      </w:r>
    </w:p>
    <w:p w14:paraId="10FF7033" w14:textId="77777777" w:rsidR="00F9273D" w:rsidRPr="00F9273D" w:rsidRDefault="00F9273D" w:rsidP="00F9273D">
      <w:pPr>
        <w:spacing w:line="276" w:lineRule="auto"/>
        <w:rPr>
          <w:rFonts w:ascii="Calibri" w:hAnsi="Calibri"/>
        </w:rPr>
      </w:pPr>
    </w:p>
    <w:p w14:paraId="32800DA0" w14:textId="77777777" w:rsidR="00F9273D" w:rsidRPr="00F9273D" w:rsidRDefault="00F9273D" w:rsidP="00F9273D">
      <w:pPr>
        <w:spacing w:line="276" w:lineRule="auto"/>
        <w:rPr>
          <w:rFonts w:ascii="Calibri" w:hAnsi="Calibri"/>
        </w:rPr>
      </w:pPr>
      <w:r w:rsidRPr="00F9273D">
        <w:rPr>
          <w:rFonts w:ascii="Calibri" w:hAnsi="Calibri"/>
        </w:rPr>
        <w:t xml:space="preserve">How can God revive our hearts? It begins by confession of sin. It begins by saying, “God, I got some struggles. I got some difficulties. I want to make those right. God, I'm so sorry. Please forgive me, Lord.” Then the Bible says God is always faithful to forgive the sins that we confess. Isn’t that beautiful and incredible? We serve a good and a faithful God. </w:t>
      </w:r>
    </w:p>
    <w:p w14:paraId="75977655" w14:textId="77777777" w:rsidR="00F9273D" w:rsidRPr="00F9273D" w:rsidRDefault="00F9273D" w:rsidP="00F9273D">
      <w:pPr>
        <w:spacing w:line="276" w:lineRule="auto"/>
        <w:rPr>
          <w:rFonts w:ascii="Calibri" w:hAnsi="Calibri"/>
        </w:rPr>
      </w:pPr>
    </w:p>
    <w:p w14:paraId="4EA39875" w14:textId="77777777" w:rsidR="00F9273D" w:rsidRPr="00F9273D" w:rsidRDefault="00F9273D" w:rsidP="00F9273D">
      <w:pPr>
        <w:spacing w:line="276" w:lineRule="auto"/>
        <w:rPr>
          <w:rFonts w:ascii="Calibri" w:hAnsi="Calibri"/>
        </w:rPr>
      </w:pPr>
      <w:r w:rsidRPr="00F9273D">
        <w:rPr>
          <w:rFonts w:ascii="Calibri" w:hAnsi="Calibri"/>
        </w:rPr>
        <w:t>“Therefore repent and turn back, so that your sins may be wiped out” (Acts 3:19).</w:t>
      </w:r>
    </w:p>
    <w:p w14:paraId="751CAAD3" w14:textId="77777777" w:rsidR="00F9273D" w:rsidRPr="00F9273D" w:rsidRDefault="00F9273D" w:rsidP="00F9273D">
      <w:pPr>
        <w:spacing w:line="276" w:lineRule="auto"/>
        <w:rPr>
          <w:rFonts w:ascii="Calibri" w:hAnsi="Calibri"/>
        </w:rPr>
      </w:pPr>
    </w:p>
    <w:p w14:paraId="67D25730" w14:textId="77777777" w:rsidR="00F9273D" w:rsidRPr="00F9273D" w:rsidRDefault="00F9273D" w:rsidP="00F9273D">
      <w:pPr>
        <w:spacing w:line="276" w:lineRule="auto"/>
        <w:rPr>
          <w:rFonts w:ascii="Calibri" w:hAnsi="Calibri"/>
        </w:rPr>
      </w:pPr>
      <w:r w:rsidRPr="00F9273D">
        <w:rPr>
          <w:rFonts w:ascii="Calibri" w:hAnsi="Calibri"/>
        </w:rPr>
        <w:t xml:space="preserve">This is the beginning of revival. This is the beginning of God awakening our hearts to the things that He wants to do in our lives. God wants to have a relationship with us and we have to listen to the things that He's saying to us if we want to do that. </w:t>
      </w:r>
    </w:p>
    <w:p w14:paraId="0B67B411" w14:textId="77777777" w:rsidR="00F9273D" w:rsidRPr="00F9273D" w:rsidRDefault="00F9273D" w:rsidP="00F9273D">
      <w:pPr>
        <w:spacing w:line="276" w:lineRule="auto"/>
        <w:rPr>
          <w:rFonts w:ascii="Calibri" w:hAnsi="Calibri"/>
        </w:rPr>
      </w:pPr>
    </w:p>
    <w:p w14:paraId="2473ABAC" w14:textId="77777777" w:rsidR="00F9273D" w:rsidRPr="00F9273D" w:rsidRDefault="00F9273D" w:rsidP="00F9273D">
      <w:pPr>
        <w:spacing w:line="276" w:lineRule="auto"/>
        <w:rPr>
          <w:rFonts w:ascii="Calibri" w:hAnsi="Calibri"/>
        </w:rPr>
      </w:pPr>
      <w:r w:rsidRPr="00F9273D">
        <w:rPr>
          <w:rFonts w:ascii="Calibri" w:hAnsi="Calibri"/>
        </w:rPr>
        <w:t>Are we listening to God? Are we doing what God has said or are we just kind of living by our own agenda and going our own direction?</w:t>
      </w:r>
    </w:p>
    <w:p w14:paraId="048DA182" w14:textId="77777777" w:rsidR="00F9273D" w:rsidRPr="00F9273D" w:rsidRDefault="00F9273D" w:rsidP="00F9273D">
      <w:pPr>
        <w:spacing w:line="276" w:lineRule="auto"/>
        <w:rPr>
          <w:rFonts w:ascii="Calibri" w:hAnsi="Calibri"/>
        </w:rPr>
      </w:pPr>
    </w:p>
    <w:p w14:paraId="4879984C" w14:textId="77777777" w:rsidR="00F9273D" w:rsidRPr="00F9273D" w:rsidRDefault="00F9273D" w:rsidP="00F9273D">
      <w:pPr>
        <w:spacing w:line="276" w:lineRule="auto"/>
        <w:rPr>
          <w:rFonts w:ascii="Calibri" w:hAnsi="Calibri"/>
        </w:rPr>
      </w:pPr>
      <w:r w:rsidRPr="00F9273D">
        <w:rPr>
          <w:rFonts w:ascii="Calibri" w:hAnsi="Calibri"/>
        </w:rPr>
        <w:lastRenderedPageBreak/>
        <w:t xml:space="preserve">Throughout scripture, God always blesses the people who listen to Him. You could start at the book of Genesis, you could finish at the book of Revelation. People who listen and do what God says are always blessed. At the same time, people who don't listen to God always have big problems and are never blessed. It's just one of those biblical principles. </w:t>
      </w:r>
    </w:p>
    <w:p w14:paraId="7BD46B8E" w14:textId="77777777" w:rsidR="00F9273D" w:rsidRPr="00F9273D" w:rsidRDefault="00F9273D" w:rsidP="00F9273D">
      <w:pPr>
        <w:spacing w:line="276" w:lineRule="auto"/>
        <w:rPr>
          <w:rFonts w:ascii="Calibri" w:hAnsi="Calibri"/>
        </w:rPr>
      </w:pPr>
    </w:p>
    <w:p w14:paraId="1F2F1F86" w14:textId="77777777" w:rsidR="00F9273D" w:rsidRPr="00F9273D" w:rsidRDefault="00F9273D" w:rsidP="00F9273D">
      <w:pPr>
        <w:spacing w:line="276" w:lineRule="auto"/>
        <w:rPr>
          <w:rFonts w:ascii="Calibri" w:hAnsi="Calibri"/>
        </w:rPr>
      </w:pPr>
      <w:r w:rsidRPr="00F9273D">
        <w:rPr>
          <w:rFonts w:ascii="Calibri" w:hAnsi="Calibri"/>
        </w:rPr>
        <w:t xml:space="preserve">We got to listen to what God is saying to us. He says, “I have heard the report about you.” </w:t>
      </w:r>
    </w:p>
    <w:p w14:paraId="6DD911BF" w14:textId="77777777" w:rsidR="00F9273D" w:rsidRPr="00F9273D" w:rsidRDefault="00F9273D" w:rsidP="00F9273D">
      <w:pPr>
        <w:spacing w:line="276" w:lineRule="auto"/>
        <w:rPr>
          <w:rFonts w:ascii="Calibri" w:hAnsi="Calibri"/>
        </w:rPr>
      </w:pPr>
    </w:p>
    <w:p w14:paraId="3B8AC3D3" w14:textId="77777777" w:rsidR="00F9273D" w:rsidRPr="00F9273D" w:rsidRDefault="00F9273D" w:rsidP="00F9273D">
      <w:pPr>
        <w:spacing w:line="276" w:lineRule="auto"/>
        <w:rPr>
          <w:rFonts w:ascii="Calibri" w:hAnsi="Calibri"/>
        </w:rPr>
      </w:pPr>
      <w:r w:rsidRPr="00F9273D">
        <w:rPr>
          <w:rFonts w:ascii="Calibri" w:hAnsi="Calibri"/>
        </w:rPr>
        <w:t>But Habakkuk moves on. Revival prayer is not just about listening, it is also about:</w:t>
      </w:r>
    </w:p>
    <w:p w14:paraId="55873DCF" w14:textId="77777777" w:rsidR="00F9273D" w:rsidRPr="00F9273D" w:rsidRDefault="00F9273D" w:rsidP="00F9273D">
      <w:pPr>
        <w:spacing w:line="276" w:lineRule="auto"/>
        <w:rPr>
          <w:rFonts w:ascii="Calibri" w:hAnsi="Calibri"/>
        </w:rPr>
      </w:pPr>
    </w:p>
    <w:p w14:paraId="405B04F7" w14:textId="77777777" w:rsidR="00F9273D" w:rsidRPr="00F9273D" w:rsidRDefault="00F9273D" w:rsidP="00F9273D">
      <w:pPr>
        <w:spacing w:line="276" w:lineRule="auto"/>
        <w:rPr>
          <w:rFonts w:ascii="Calibri" w:hAnsi="Calibri"/>
          <w:b/>
          <w:bCs/>
        </w:rPr>
      </w:pPr>
      <w:r w:rsidRPr="00F9273D">
        <w:rPr>
          <w:rFonts w:ascii="Calibri" w:hAnsi="Calibri"/>
          <w:b/>
          <w:bCs/>
        </w:rPr>
        <w:t>2. Worship</w:t>
      </w:r>
    </w:p>
    <w:p w14:paraId="7EDA5E9A" w14:textId="77777777" w:rsidR="00F9273D" w:rsidRPr="00F9273D" w:rsidRDefault="00F9273D" w:rsidP="00F9273D">
      <w:pPr>
        <w:spacing w:line="276" w:lineRule="auto"/>
        <w:rPr>
          <w:rFonts w:ascii="Calibri" w:hAnsi="Calibri"/>
        </w:rPr>
      </w:pPr>
    </w:p>
    <w:p w14:paraId="1A6C4936" w14:textId="77777777" w:rsidR="00F9273D" w:rsidRPr="00F9273D" w:rsidRDefault="00F9273D" w:rsidP="00F9273D">
      <w:pPr>
        <w:spacing w:line="276" w:lineRule="auto"/>
        <w:rPr>
          <w:rFonts w:ascii="Calibri" w:hAnsi="Calibri"/>
        </w:rPr>
      </w:pPr>
      <w:r w:rsidRPr="00F9273D">
        <w:rPr>
          <w:rFonts w:ascii="Calibri" w:hAnsi="Calibri"/>
        </w:rPr>
        <w:t>“I stand in awe of your deeds’ (Habakkuk 3:2).</w:t>
      </w:r>
    </w:p>
    <w:p w14:paraId="47415B7B" w14:textId="77777777" w:rsidR="00F9273D" w:rsidRPr="00F9273D" w:rsidRDefault="00F9273D" w:rsidP="00F9273D">
      <w:pPr>
        <w:spacing w:line="276" w:lineRule="auto"/>
        <w:rPr>
          <w:rFonts w:ascii="Calibri" w:hAnsi="Calibri"/>
        </w:rPr>
      </w:pPr>
    </w:p>
    <w:p w14:paraId="315F66BC" w14:textId="77777777" w:rsidR="00F9273D" w:rsidRPr="00F9273D" w:rsidRDefault="00F9273D" w:rsidP="00F9273D">
      <w:pPr>
        <w:spacing w:line="276" w:lineRule="auto"/>
        <w:rPr>
          <w:rFonts w:ascii="Calibri" w:hAnsi="Calibri"/>
        </w:rPr>
      </w:pPr>
      <w:r w:rsidRPr="00F9273D">
        <w:rPr>
          <w:rFonts w:ascii="Calibri" w:hAnsi="Calibri"/>
        </w:rPr>
        <w:t xml:space="preserve">When we stand in awe of the deeds of the Lord, that's worship. </w:t>
      </w:r>
    </w:p>
    <w:p w14:paraId="33F50719" w14:textId="77777777" w:rsidR="00F9273D" w:rsidRPr="00F9273D" w:rsidRDefault="00F9273D" w:rsidP="00F9273D">
      <w:pPr>
        <w:spacing w:line="276" w:lineRule="auto"/>
        <w:rPr>
          <w:rFonts w:ascii="Calibri" w:hAnsi="Calibri"/>
        </w:rPr>
      </w:pPr>
    </w:p>
    <w:p w14:paraId="5A1E2AE3" w14:textId="77777777" w:rsidR="00F9273D" w:rsidRPr="00F9273D" w:rsidRDefault="00F9273D" w:rsidP="00F9273D">
      <w:pPr>
        <w:spacing w:line="276" w:lineRule="auto"/>
        <w:rPr>
          <w:rFonts w:ascii="Calibri" w:hAnsi="Calibri"/>
        </w:rPr>
      </w:pPr>
      <w:r w:rsidRPr="00F9273D">
        <w:rPr>
          <w:rFonts w:ascii="Calibri" w:hAnsi="Calibri"/>
        </w:rPr>
        <w:t>“Lord, I have heard the report about you; Lord, I stand in awe of your deeds” (Habakkuk 3:2).</w:t>
      </w:r>
    </w:p>
    <w:p w14:paraId="52603A61" w14:textId="77777777" w:rsidR="00F9273D" w:rsidRPr="00F9273D" w:rsidRDefault="00F9273D" w:rsidP="00F9273D">
      <w:pPr>
        <w:spacing w:line="276" w:lineRule="auto"/>
        <w:rPr>
          <w:rFonts w:ascii="Calibri" w:hAnsi="Calibri"/>
        </w:rPr>
      </w:pPr>
    </w:p>
    <w:p w14:paraId="50AC7500" w14:textId="77777777" w:rsidR="00F9273D" w:rsidRPr="00F9273D" w:rsidRDefault="00F9273D" w:rsidP="00F9273D">
      <w:pPr>
        <w:spacing w:line="276" w:lineRule="auto"/>
        <w:rPr>
          <w:rFonts w:ascii="Calibri" w:hAnsi="Calibri"/>
        </w:rPr>
      </w:pPr>
      <w:r w:rsidRPr="00F9273D">
        <w:rPr>
          <w:rFonts w:ascii="Calibri" w:hAnsi="Calibri"/>
        </w:rPr>
        <w:t xml:space="preserve">“God, this is amazing. The things that you have done are remarkable. You parted the Red Sea,” he says later in chapter 3. </w:t>
      </w:r>
    </w:p>
    <w:p w14:paraId="03117212" w14:textId="77777777" w:rsidR="00F9273D" w:rsidRPr="00F9273D" w:rsidRDefault="00F9273D" w:rsidP="00F9273D">
      <w:pPr>
        <w:spacing w:line="276" w:lineRule="auto"/>
        <w:rPr>
          <w:rFonts w:ascii="Calibri" w:hAnsi="Calibri"/>
        </w:rPr>
      </w:pPr>
    </w:p>
    <w:p w14:paraId="4F51D3B0" w14:textId="77777777" w:rsidR="00F9273D" w:rsidRPr="00F9273D" w:rsidRDefault="00F9273D" w:rsidP="00F9273D">
      <w:pPr>
        <w:spacing w:line="276" w:lineRule="auto"/>
        <w:rPr>
          <w:rFonts w:ascii="Calibri" w:hAnsi="Calibri"/>
        </w:rPr>
      </w:pPr>
      <w:r w:rsidRPr="00F9273D">
        <w:rPr>
          <w:rFonts w:ascii="Calibri" w:hAnsi="Calibri"/>
        </w:rPr>
        <w:t xml:space="preserve">If we're not careful, the miraculous things that God has done can become the mundane. If we're not careful, the extraordinary can become the ordinary in our lives. Sometimes we just forget about the great things that God has done. </w:t>
      </w:r>
    </w:p>
    <w:p w14:paraId="1132D4CB" w14:textId="77777777" w:rsidR="00F9273D" w:rsidRPr="00F9273D" w:rsidRDefault="00F9273D" w:rsidP="00F9273D">
      <w:pPr>
        <w:spacing w:line="276" w:lineRule="auto"/>
        <w:rPr>
          <w:rFonts w:ascii="Calibri" w:hAnsi="Calibri"/>
        </w:rPr>
      </w:pPr>
    </w:p>
    <w:p w14:paraId="661A2FA8" w14:textId="77777777" w:rsidR="00F9273D" w:rsidRPr="00F9273D" w:rsidRDefault="00F9273D" w:rsidP="00F9273D">
      <w:pPr>
        <w:spacing w:line="276" w:lineRule="auto"/>
        <w:rPr>
          <w:rFonts w:ascii="Calibri" w:hAnsi="Calibri"/>
        </w:rPr>
      </w:pPr>
      <w:r w:rsidRPr="00F9273D">
        <w:rPr>
          <w:rFonts w:ascii="Calibri" w:hAnsi="Calibri"/>
        </w:rPr>
        <w:t xml:space="preserve">He says, “I stand in awe of your deeds.” That's worship. </w:t>
      </w:r>
    </w:p>
    <w:p w14:paraId="15A33DEA" w14:textId="77777777" w:rsidR="00F9273D" w:rsidRPr="00F9273D" w:rsidRDefault="00F9273D" w:rsidP="00F9273D">
      <w:pPr>
        <w:spacing w:line="276" w:lineRule="auto"/>
        <w:rPr>
          <w:rFonts w:ascii="Calibri" w:hAnsi="Calibri"/>
        </w:rPr>
      </w:pPr>
    </w:p>
    <w:p w14:paraId="328AF37B" w14:textId="77777777" w:rsidR="00F9273D" w:rsidRPr="00F9273D" w:rsidRDefault="00F9273D" w:rsidP="00F9273D">
      <w:pPr>
        <w:spacing w:line="276" w:lineRule="auto"/>
        <w:rPr>
          <w:rFonts w:ascii="Calibri" w:hAnsi="Calibri"/>
        </w:rPr>
      </w:pPr>
      <w:r w:rsidRPr="00F9273D">
        <w:rPr>
          <w:rFonts w:ascii="Calibri" w:hAnsi="Calibri"/>
        </w:rPr>
        <w:t xml:space="preserve">Jesus called Simon Peter to walk on the water. That's amazing! </w:t>
      </w:r>
    </w:p>
    <w:p w14:paraId="17AB7560" w14:textId="77777777" w:rsidR="00F9273D" w:rsidRPr="00F9273D" w:rsidRDefault="00F9273D" w:rsidP="00F9273D">
      <w:pPr>
        <w:spacing w:line="276" w:lineRule="auto"/>
        <w:rPr>
          <w:rFonts w:ascii="Calibri" w:hAnsi="Calibri"/>
        </w:rPr>
      </w:pPr>
    </w:p>
    <w:p w14:paraId="27C2A67D" w14:textId="77777777" w:rsidR="00F9273D" w:rsidRPr="00F9273D" w:rsidRDefault="00F9273D" w:rsidP="00F9273D">
      <w:pPr>
        <w:spacing w:line="276" w:lineRule="auto"/>
        <w:rPr>
          <w:rFonts w:ascii="Calibri" w:hAnsi="Calibri"/>
        </w:rPr>
      </w:pPr>
      <w:r w:rsidRPr="00F9273D">
        <w:rPr>
          <w:rFonts w:ascii="Calibri" w:hAnsi="Calibri"/>
        </w:rPr>
        <w:t xml:space="preserve">Back in the book of Exodus, the Israelites are wandering around the desert, looking for the promised land and they don't have any water. They complain to Moses, “Moses, take us back to Egypt. We would so much rather just die in captivity. This is terrible out here.” What does Moses do? Moses takes his staff and he hits a rock. When he hits that rock, water comes out of it. That's incredible! The message that Moses had for the people was, “The same God who delivered us in Egypt is the same God that's going to take care of us in the desert.” </w:t>
      </w:r>
    </w:p>
    <w:p w14:paraId="7179CF3E" w14:textId="77777777" w:rsidR="00F9273D" w:rsidRPr="00F9273D" w:rsidRDefault="00F9273D" w:rsidP="00F9273D">
      <w:pPr>
        <w:spacing w:line="276" w:lineRule="auto"/>
        <w:rPr>
          <w:rFonts w:ascii="Calibri" w:hAnsi="Calibri"/>
        </w:rPr>
      </w:pPr>
    </w:p>
    <w:p w14:paraId="69106273" w14:textId="77777777" w:rsidR="00F9273D" w:rsidRPr="00F9273D" w:rsidRDefault="00F9273D" w:rsidP="00F9273D">
      <w:pPr>
        <w:spacing w:line="276" w:lineRule="auto"/>
        <w:rPr>
          <w:rFonts w:ascii="Calibri" w:hAnsi="Calibri"/>
        </w:rPr>
      </w:pPr>
      <w:r w:rsidRPr="00F9273D">
        <w:rPr>
          <w:rFonts w:ascii="Calibri" w:hAnsi="Calibri"/>
        </w:rPr>
        <w:t xml:space="preserve">God doesn't just take care of us in the past. Do you believe that God is taking care of us in the future? God can meet your needs today, as well as He has always met your needs. Sometimes </w:t>
      </w:r>
      <w:r w:rsidRPr="00F9273D">
        <w:rPr>
          <w:rFonts w:ascii="Calibri" w:hAnsi="Calibri"/>
        </w:rPr>
        <w:lastRenderedPageBreak/>
        <w:t xml:space="preserve">we look back and see great things God has done in our lives. We're like, “Ten years ago that was awesome.” Then we forget to connect that to the present. It's the same God. God is still working. God is still moving. He may be doing it a new way and He may have a new perspective. God may do different things today than He did a decade ago. But He's still the same God. </w:t>
      </w:r>
    </w:p>
    <w:p w14:paraId="349DC965" w14:textId="77777777" w:rsidR="00F9273D" w:rsidRPr="00F9273D" w:rsidRDefault="00F9273D" w:rsidP="00F9273D">
      <w:pPr>
        <w:spacing w:line="276" w:lineRule="auto"/>
        <w:rPr>
          <w:rFonts w:ascii="Calibri" w:hAnsi="Calibri"/>
        </w:rPr>
      </w:pPr>
    </w:p>
    <w:p w14:paraId="2443E596" w14:textId="5AB3830A" w:rsidR="00F9273D" w:rsidRPr="00F9273D" w:rsidRDefault="00F9273D" w:rsidP="00F9273D">
      <w:pPr>
        <w:spacing w:line="276" w:lineRule="auto"/>
        <w:rPr>
          <w:rFonts w:ascii="Calibri" w:hAnsi="Calibri"/>
        </w:rPr>
      </w:pPr>
      <w:r w:rsidRPr="00F9273D">
        <w:rPr>
          <w:rFonts w:ascii="Calibri" w:hAnsi="Calibri"/>
        </w:rPr>
        <w:t>When Habakkuk thought about the great things that God had done, he said, “God, I stand in awe of you.” A great revival, a great movement of the Spirit of God comes when we are in awe of God. Where we sit around, and we go, “God is so amazing. I cannot believe the great things that God has done. I am in awe. I thought I had it all figured out. I thought I had the answers. Then all of a sudden, God blew me away.” Wow.</w:t>
      </w:r>
    </w:p>
    <w:p w14:paraId="5BCB6051" w14:textId="77777777" w:rsidR="00F9273D" w:rsidRPr="00F9273D" w:rsidRDefault="00F9273D" w:rsidP="00F9273D">
      <w:pPr>
        <w:spacing w:line="276" w:lineRule="auto"/>
        <w:rPr>
          <w:rFonts w:ascii="Calibri" w:hAnsi="Calibri"/>
        </w:rPr>
      </w:pPr>
    </w:p>
    <w:p w14:paraId="243ADF71" w14:textId="417F2097" w:rsidR="00F9273D" w:rsidRPr="00F9273D" w:rsidRDefault="00F9273D" w:rsidP="00F9273D">
      <w:pPr>
        <w:spacing w:line="276" w:lineRule="auto"/>
        <w:rPr>
          <w:rFonts w:ascii="Calibri" w:hAnsi="Calibri"/>
        </w:rPr>
      </w:pPr>
      <w:r w:rsidRPr="00F9273D">
        <w:rPr>
          <w:rFonts w:ascii="Calibri" w:hAnsi="Calibri"/>
        </w:rPr>
        <w:t xml:space="preserve">Do you remember the day that you gave your life to Christ? Do you remember when you had a big need and God delivered? Do you remember when our church had a big need and God showed up in a big way? We should live in awe of God. </w:t>
      </w:r>
    </w:p>
    <w:p w14:paraId="019AA7A1" w14:textId="77777777" w:rsidR="00F9273D" w:rsidRPr="00F9273D" w:rsidRDefault="00F9273D" w:rsidP="00F9273D">
      <w:pPr>
        <w:spacing w:line="276" w:lineRule="auto"/>
        <w:rPr>
          <w:rFonts w:ascii="Calibri" w:hAnsi="Calibri"/>
        </w:rPr>
      </w:pPr>
    </w:p>
    <w:p w14:paraId="251D7A18" w14:textId="77777777" w:rsidR="00F9273D" w:rsidRPr="00F9273D" w:rsidRDefault="00F9273D" w:rsidP="00F9273D">
      <w:pPr>
        <w:spacing w:line="276" w:lineRule="auto"/>
        <w:rPr>
          <w:rFonts w:ascii="Calibri" w:hAnsi="Calibri"/>
        </w:rPr>
      </w:pPr>
      <w:r w:rsidRPr="00F9273D">
        <w:rPr>
          <w:rFonts w:ascii="Calibri" w:hAnsi="Calibri"/>
        </w:rPr>
        <w:t xml:space="preserve">In the Old Testament, </w:t>
      </w:r>
      <w:proofErr w:type="gramStart"/>
      <w:r w:rsidRPr="00F9273D">
        <w:rPr>
          <w:rFonts w:ascii="Calibri" w:hAnsi="Calibri"/>
        </w:rPr>
        <w:t>people built</w:t>
      </w:r>
      <w:proofErr w:type="gramEnd"/>
      <w:r w:rsidRPr="00F9273D">
        <w:rPr>
          <w:rFonts w:ascii="Calibri" w:hAnsi="Calibri"/>
        </w:rPr>
        <w:t xml:space="preserve"> altars to commemorate God's great works. You could start at the book of Genesis and you could look all the way through the Old Testament, and people built these altars. </w:t>
      </w:r>
    </w:p>
    <w:p w14:paraId="76E1C3CE" w14:textId="77777777" w:rsidR="00F9273D" w:rsidRPr="00F9273D" w:rsidRDefault="00F9273D" w:rsidP="00F9273D">
      <w:pPr>
        <w:spacing w:line="276" w:lineRule="auto"/>
        <w:rPr>
          <w:rFonts w:ascii="Calibri" w:hAnsi="Calibri"/>
        </w:rPr>
      </w:pPr>
    </w:p>
    <w:p w14:paraId="4E21C06A" w14:textId="77777777" w:rsidR="00F9273D" w:rsidRPr="00F9273D" w:rsidRDefault="00F9273D" w:rsidP="00F9273D">
      <w:pPr>
        <w:spacing w:line="276" w:lineRule="auto"/>
        <w:rPr>
          <w:rFonts w:ascii="Calibri" w:hAnsi="Calibri"/>
        </w:rPr>
      </w:pPr>
      <w:r w:rsidRPr="00F9273D">
        <w:rPr>
          <w:rFonts w:ascii="Calibri" w:hAnsi="Calibri"/>
        </w:rPr>
        <w:t xml:space="preserve">In Genesis 35:7, God tells Jacob to build an altar at a place called Bethel. Because it was at Bethel that Jacob met God. He was running from his brother Esau. He was running and running, and he had an encounter with God. Then God tells him many years later to go back to the same place and to build an altar. Why did He tell them to build an altar? He wanted him to remember what God had done! He wanted him to remember. He wanted him to look back and to commemorate that climactic moment. </w:t>
      </w:r>
    </w:p>
    <w:p w14:paraId="7FDF8D6D" w14:textId="77777777" w:rsidR="00F9273D" w:rsidRPr="00F9273D" w:rsidRDefault="00F9273D" w:rsidP="00F9273D">
      <w:pPr>
        <w:spacing w:line="276" w:lineRule="auto"/>
        <w:rPr>
          <w:rFonts w:ascii="Calibri" w:hAnsi="Calibri"/>
        </w:rPr>
      </w:pPr>
    </w:p>
    <w:p w14:paraId="3E419685" w14:textId="3FB8ABD6" w:rsidR="00F9273D" w:rsidRPr="00F9273D" w:rsidRDefault="00F9273D" w:rsidP="00F9273D">
      <w:pPr>
        <w:spacing w:line="276" w:lineRule="auto"/>
        <w:rPr>
          <w:rFonts w:ascii="Calibri" w:hAnsi="Calibri"/>
        </w:rPr>
      </w:pPr>
      <w:r w:rsidRPr="00F9273D">
        <w:rPr>
          <w:rFonts w:ascii="Calibri" w:hAnsi="Calibri"/>
        </w:rPr>
        <w:t>Gena and I love to write in our Bible</w:t>
      </w:r>
      <w:r w:rsidR="00F4302C">
        <w:rPr>
          <w:rFonts w:ascii="Calibri" w:hAnsi="Calibri"/>
        </w:rPr>
        <w:t>s</w:t>
      </w:r>
      <w:r w:rsidRPr="00F9273D">
        <w:rPr>
          <w:rFonts w:ascii="Calibri" w:hAnsi="Calibri"/>
        </w:rPr>
        <w:t xml:space="preserve"> when God does something great. We'll put the date, we'll put the event. Sometimes it's just one word. Because we want to remember the great things that God has done. The only way we can live in awe of God is to remember what God has done before us. </w:t>
      </w:r>
    </w:p>
    <w:p w14:paraId="753832F9" w14:textId="77777777" w:rsidR="00F9273D" w:rsidRPr="00F9273D" w:rsidRDefault="00F9273D" w:rsidP="00F9273D">
      <w:pPr>
        <w:spacing w:line="276" w:lineRule="auto"/>
        <w:rPr>
          <w:rFonts w:ascii="Calibri" w:hAnsi="Calibri"/>
        </w:rPr>
      </w:pPr>
    </w:p>
    <w:p w14:paraId="08085F50" w14:textId="77777777" w:rsidR="00F9273D" w:rsidRPr="00F9273D" w:rsidRDefault="00F9273D" w:rsidP="00F9273D">
      <w:pPr>
        <w:spacing w:line="276" w:lineRule="auto"/>
        <w:rPr>
          <w:rFonts w:ascii="Calibri" w:hAnsi="Calibri"/>
        </w:rPr>
      </w:pPr>
      <w:r w:rsidRPr="00F9273D">
        <w:rPr>
          <w:rFonts w:ascii="Calibri" w:hAnsi="Calibri"/>
        </w:rPr>
        <w:t xml:space="preserve">There was a time where Gena and I didn't think that we would ever have children. A few days before Gena was to give birth to our firstborn, to Zayne, I gave her a Mother's Day present because it was around May. The Mother's Day present was a cross necklace with a mother and child in the middle of it. She’s kept that and she remembers that. We love that necklace because it helps us remember what God did. </w:t>
      </w:r>
    </w:p>
    <w:p w14:paraId="443D466C" w14:textId="77777777" w:rsidR="00F9273D" w:rsidRPr="00F9273D" w:rsidRDefault="00F9273D" w:rsidP="00F9273D">
      <w:pPr>
        <w:spacing w:line="276" w:lineRule="auto"/>
        <w:rPr>
          <w:rFonts w:ascii="Calibri" w:hAnsi="Calibri"/>
        </w:rPr>
      </w:pPr>
    </w:p>
    <w:p w14:paraId="7DC36636" w14:textId="2AA51885" w:rsidR="00F9273D" w:rsidRPr="00F9273D" w:rsidRDefault="00F9273D" w:rsidP="00F9273D">
      <w:pPr>
        <w:spacing w:line="276" w:lineRule="auto"/>
        <w:rPr>
          <w:rFonts w:ascii="Calibri" w:hAnsi="Calibri"/>
        </w:rPr>
      </w:pPr>
      <w:r w:rsidRPr="00F9273D">
        <w:rPr>
          <w:rFonts w:ascii="Calibri" w:hAnsi="Calibri"/>
        </w:rPr>
        <w:lastRenderedPageBreak/>
        <w:t>Do you have some things in your home that remind you of what God has done? Do you have some pictures on the wall? Do you have some objects or some things like that, and when you see them, you're like, “God was so faithful. God was so good. I remember when.” We look back.</w:t>
      </w:r>
    </w:p>
    <w:p w14:paraId="4C3522AC" w14:textId="77777777" w:rsidR="00F9273D" w:rsidRPr="00F9273D" w:rsidRDefault="00F9273D" w:rsidP="00F9273D">
      <w:pPr>
        <w:spacing w:line="276" w:lineRule="auto"/>
        <w:rPr>
          <w:rFonts w:ascii="Calibri" w:hAnsi="Calibri"/>
        </w:rPr>
      </w:pPr>
    </w:p>
    <w:p w14:paraId="2D800078" w14:textId="77777777" w:rsidR="00F9273D" w:rsidRPr="00F9273D" w:rsidRDefault="00F9273D" w:rsidP="00F9273D">
      <w:pPr>
        <w:spacing w:line="276" w:lineRule="auto"/>
        <w:rPr>
          <w:rFonts w:ascii="Calibri" w:hAnsi="Calibri"/>
        </w:rPr>
      </w:pPr>
      <w:r w:rsidRPr="00F9273D">
        <w:rPr>
          <w:rFonts w:ascii="Calibri" w:hAnsi="Calibri"/>
        </w:rPr>
        <w:t xml:space="preserve">I was looking at some photos last night at the house and I was just reminded of the goodness and the greatness of God. </w:t>
      </w:r>
    </w:p>
    <w:p w14:paraId="229EC939" w14:textId="77777777" w:rsidR="00F9273D" w:rsidRPr="00F9273D" w:rsidRDefault="00F9273D" w:rsidP="00F9273D">
      <w:pPr>
        <w:spacing w:line="276" w:lineRule="auto"/>
        <w:rPr>
          <w:rFonts w:ascii="Calibri" w:hAnsi="Calibri"/>
        </w:rPr>
      </w:pPr>
    </w:p>
    <w:p w14:paraId="409A4A14" w14:textId="77777777" w:rsidR="00F9273D" w:rsidRPr="00F9273D" w:rsidRDefault="00F9273D" w:rsidP="00F9273D">
      <w:pPr>
        <w:spacing w:line="276" w:lineRule="auto"/>
        <w:rPr>
          <w:rFonts w:ascii="Calibri" w:hAnsi="Calibri"/>
        </w:rPr>
      </w:pPr>
      <w:r w:rsidRPr="00F9273D">
        <w:rPr>
          <w:rFonts w:ascii="Calibri" w:hAnsi="Calibri"/>
        </w:rPr>
        <w:t>We have a lot of problems in our lives and in our country, but we serve a really big God. The more that we can live in awe of God, the more that we begin to transform our own perspectives. Revival requires us to understand and to live in awe of God.</w:t>
      </w:r>
    </w:p>
    <w:p w14:paraId="7A18A7D8" w14:textId="77777777" w:rsidR="00F9273D" w:rsidRPr="00F9273D" w:rsidRDefault="00F9273D" w:rsidP="00F9273D">
      <w:pPr>
        <w:spacing w:line="276" w:lineRule="auto"/>
        <w:rPr>
          <w:rFonts w:ascii="Calibri" w:hAnsi="Calibri"/>
        </w:rPr>
      </w:pPr>
    </w:p>
    <w:p w14:paraId="1EEC0DB8" w14:textId="77777777" w:rsidR="00F9273D" w:rsidRPr="00F9273D" w:rsidRDefault="00F9273D" w:rsidP="00F9273D">
      <w:pPr>
        <w:spacing w:line="276" w:lineRule="auto"/>
        <w:rPr>
          <w:rFonts w:ascii="Calibri" w:hAnsi="Calibri"/>
        </w:rPr>
      </w:pPr>
      <w:r w:rsidRPr="00F9273D">
        <w:rPr>
          <w:rFonts w:ascii="Calibri" w:hAnsi="Calibri"/>
        </w:rPr>
        <w:t>Habakkuk moves on and he begins to:</w:t>
      </w:r>
    </w:p>
    <w:p w14:paraId="60D7163F" w14:textId="77777777" w:rsidR="00F9273D" w:rsidRPr="00F9273D" w:rsidRDefault="00F9273D" w:rsidP="00F9273D">
      <w:pPr>
        <w:spacing w:line="276" w:lineRule="auto"/>
        <w:rPr>
          <w:rFonts w:ascii="Calibri" w:hAnsi="Calibri"/>
        </w:rPr>
      </w:pPr>
    </w:p>
    <w:p w14:paraId="367D56E3" w14:textId="77777777" w:rsidR="00F9273D" w:rsidRPr="00F9273D" w:rsidRDefault="00F9273D" w:rsidP="00F9273D">
      <w:pPr>
        <w:spacing w:line="276" w:lineRule="auto"/>
        <w:rPr>
          <w:rFonts w:ascii="Calibri" w:hAnsi="Calibri"/>
          <w:b/>
          <w:bCs/>
        </w:rPr>
      </w:pPr>
      <w:r w:rsidRPr="00F9273D">
        <w:rPr>
          <w:rFonts w:ascii="Calibri" w:hAnsi="Calibri"/>
          <w:b/>
          <w:bCs/>
        </w:rPr>
        <w:t>3. Petition</w:t>
      </w:r>
    </w:p>
    <w:p w14:paraId="017B20CE" w14:textId="77777777" w:rsidR="00F9273D" w:rsidRPr="00F9273D" w:rsidRDefault="00F9273D" w:rsidP="00F9273D">
      <w:pPr>
        <w:spacing w:line="276" w:lineRule="auto"/>
        <w:rPr>
          <w:rFonts w:ascii="Calibri" w:hAnsi="Calibri"/>
        </w:rPr>
      </w:pPr>
    </w:p>
    <w:p w14:paraId="6BA6263F" w14:textId="77777777" w:rsidR="00F9273D" w:rsidRPr="00F9273D" w:rsidRDefault="00F9273D" w:rsidP="00F9273D">
      <w:pPr>
        <w:spacing w:line="276" w:lineRule="auto"/>
        <w:rPr>
          <w:rFonts w:ascii="Calibri" w:hAnsi="Calibri"/>
        </w:rPr>
      </w:pPr>
      <w:r w:rsidRPr="00F9273D">
        <w:rPr>
          <w:rFonts w:ascii="Calibri" w:hAnsi="Calibri"/>
        </w:rPr>
        <w:t>He says, “God, I want you to awaken the people. I'm asking God.” That's what petition is. Petition is asking God to do specific things. Part of revival prayer should be praying, “God, revive my heart. God, awaken our city, our state, our country. God, send us a great revival.”</w:t>
      </w:r>
    </w:p>
    <w:p w14:paraId="60162D8E" w14:textId="77777777" w:rsidR="00F9273D" w:rsidRPr="00F9273D" w:rsidRDefault="00F9273D" w:rsidP="00F9273D">
      <w:pPr>
        <w:spacing w:line="276" w:lineRule="auto"/>
        <w:rPr>
          <w:rFonts w:ascii="Calibri" w:hAnsi="Calibri"/>
        </w:rPr>
      </w:pPr>
    </w:p>
    <w:p w14:paraId="4DDE90E7" w14:textId="77777777" w:rsidR="00F9273D" w:rsidRPr="00F9273D" w:rsidRDefault="00F9273D" w:rsidP="00F9273D">
      <w:pPr>
        <w:spacing w:line="276" w:lineRule="auto"/>
        <w:rPr>
          <w:rFonts w:ascii="Calibri" w:hAnsi="Calibri"/>
        </w:rPr>
      </w:pPr>
      <w:r w:rsidRPr="00F9273D">
        <w:rPr>
          <w:rFonts w:ascii="Calibri" w:hAnsi="Calibri"/>
        </w:rPr>
        <w:t xml:space="preserve">In 2009, about 50% of Americans were practicing Christians. Unfortunately, 11-12 years later, that number dropped down to 25%. Half in just over a decade. Can you believe that? We see the rise of atheism. We see the rise of secularism. Almost all of our Christian values are under assault. What is the answer? Revive your work. </w:t>
      </w:r>
    </w:p>
    <w:p w14:paraId="6E69D278" w14:textId="77777777" w:rsidR="00F9273D" w:rsidRPr="00F9273D" w:rsidRDefault="00F9273D" w:rsidP="00F9273D">
      <w:pPr>
        <w:spacing w:line="276" w:lineRule="auto"/>
        <w:rPr>
          <w:rFonts w:ascii="Calibri" w:hAnsi="Calibri"/>
        </w:rPr>
      </w:pPr>
    </w:p>
    <w:p w14:paraId="6CBC3CA7" w14:textId="77777777" w:rsidR="00F9273D" w:rsidRPr="00F9273D" w:rsidRDefault="00F9273D" w:rsidP="00F9273D">
      <w:pPr>
        <w:spacing w:line="276" w:lineRule="auto"/>
        <w:rPr>
          <w:rFonts w:ascii="Calibri" w:hAnsi="Calibri"/>
        </w:rPr>
      </w:pPr>
      <w:r w:rsidRPr="00F9273D">
        <w:rPr>
          <w:rFonts w:ascii="Calibri" w:hAnsi="Calibri"/>
        </w:rPr>
        <w:t>This was the prayer of the prophet Habakkuk. He lived in a similar time.</w:t>
      </w:r>
    </w:p>
    <w:p w14:paraId="0C6FC4A3" w14:textId="77777777" w:rsidR="00F9273D" w:rsidRPr="00F9273D" w:rsidRDefault="00F9273D" w:rsidP="00F9273D">
      <w:pPr>
        <w:spacing w:line="276" w:lineRule="auto"/>
        <w:rPr>
          <w:rFonts w:ascii="Calibri" w:hAnsi="Calibri"/>
        </w:rPr>
      </w:pPr>
    </w:p>
    <w:p w14:paraId="36D75F55" w14:textId="77777777" w:rsidR="00F9273D" w:rsidRPr="00F9273D" w:rsidRDefault="00F9273D" w:rsidP="00F9273D">
      <w:pPr>
        <w:spacing w:line="276" w:lineRule="auto"/>
        <w:rPr>
          <w:rFonts w:ascii="Calibri" w:hAnsi="Calibri"/>
        </w:rPr>
      </w:pPr>
      <w:r w:rsidRPr="00F9273D">
        <w:rPr>
          <w:rFonts w:ascii="Calibri" w:hAnsi="Calibri"/>
        </w:rPr>
        <w:t>“Revive your work in these years; make it known in these years” (Habakkuk 3:2).</w:t>
      </w:r>
    </w:p>
    <w:p w14:paraId="7F71099B" w14:textId="77777777" w:rsidR="00F9273D" w:rsidRPr="00F9273D" w:rsidRDefault="00F9273D" w:rsidP="00F9273D">
      <w:pPr>
        <w:spacing w:line="276" w:lineRule="auto"/>
        <w:rPr>
          <w:rFonts w:ascii="Calibri" w:hAnsi="Calibri"/>
        </w:rPr>
      </w:pPr>
    </w:p>
    <w:p w14:paraId="2E8A7552" w14:textId="77777777" w:rsidR="00F9273D" w:rsidRPr="00F9273D" w:rsidRDefault="00F9273D" w:rsidP="00F9273D">
      <w:pPr>
        <w:spacing w:line="276" w:lineRule="auto"/>
        <w:rPr>
          <w:rFonts w:ascii="Calibri" w:hAnsi="Calibri"/>
        </w:rPr>
      </w:pPr>
      <w:r w:rsidRPr="00F9273D">
        <w:rPr>
          <w:rFonts w:ascii="Calibri" w:hAnsi="Calibri"/>
        </w:rPr>
        <w:t xml:space="preserve">Where did these 25% or half of these practicing Christians go? Many people have become non-believers. The growth of atheism has been staggering in the last few years, agnostics or no religious orientation. Many people also have just become non-practicing Christians. During the pandemic we've seen 1/3 of all Christian people that were previously attending church stop attending. It’s sad. We have to return to God. We have to be praying, “God, revive the work. God, revive the church. God, revive your ministry here on this earth.” That's what we need. We need God to revive the work. We need God to revive the work in our own church. We need God to revive the work in the student ministry. </w:t>
      </w:r>
    </w:p>
    <w:p w14:paraId="10C3A7EE" w14:textId="77777777" w:rsidR="00F9273D" w:rsidRPr="00F9273D" w:rsidRDefault="00F9273D" w:rsidP="00F9273D">
      <w:pPr>
        <w:spacing w:line="276" w:lineRule="auto"/>
        <w:rPr>
          <w:rFonts w:ascii="Calibri" w:hAnsi="Calibri"/>
        </w:rPr>
      </w:pPr>
    </w:p>
    <w:p w14:paraId="3D0E0078" w14:textId="77777777" w:rsidR="00F9273D" w:rsidRPr="00F9273D" w:rsidRDefault="00F9273D" w:rsidP="00F9273D">
      <w:pPr>
        <w:spacing w:line="276" w:lineRule="auto"/>
        <w:rPr>
          <w:rFonts w:ascii="Calibri" w:hAnsi="Calibri"/>
        </w:rPr>
      </w:pPr>
      <w:r w:rsidRPr="00F9273D">
        <w:rPr>
          <w:rFonts w:ascii="Calibri" w:hAnsi="Calibri"/>
        </w:rPr>
        <w:lastRenderedPageBreak/>
        <w:t xml:space="preserve">I mentioned earlier about the massive mental health issues that are going on with teenagers today. That's why we need a robust, strong, Spirit-led, Bible-centered, Christ-focused student ministry. We need to be praying, “God, revive the work.” That's why we need concerned parents and adults in the church to say, “I care about the next generation of kids and I want to be involved. I want to serve. I want to be a part of reviving the work.” </w:t>
      </w:r>
    </w:p>
    <w:p w14:paraId="5D34DF79" w14:textId="77777777" w:rsidR="00F9273D" w:rsidRPr="00F9273D" w:rsidRDefault="00F9273D" w:rsidP="00F9273D">
      <w:pPr>
        <w:spacing w:line="276" w:lineRule="auto"/>
        <w:rPr>
          <w:rFonts w:ascii="Calibri" w:hAnsi="Calibri"/>
        </w:rPr>
      </w:pPr>
    </w:p>
    <w:p w14:paraId="506E03AA" w14:textId="77777777" w:rsidR="00F9273D" w:rsidRPr="00F9273D" w:rsidRDefault="00F9273D" w:rsidP="00F9273D">
      <w:pPr>
        <w:spacing w:line="276" w:lineRule="auto"/>
        <w:rPr>
          <w:rFonts w:ascii="Calibri" w:hAnsi="Calibri"/>
        </w:rPr>
      </w:pPr>
      <w:r w:rsidRPr="00F9273D">
        <w:rPr>
          <w:rFonts w:ascii="Calibri" w:hAnsi="Calibri"/>
        </w:rPr>
        <w:t xml:space="preserve">The same is true in our children's ministry. The elementary school kids today will be teenagers tomorrow and adults the next day. We need to be investing in the next generation. We need to be praying, “God, revive the work.” We want to have a strong, powerful kids ministry here at the church. That is true from top to bottom. With our Bible studies, with our Christian basic studies, with our teaching, with all that we're doing, we're praying, “God, revive the work.” Let us go back to the days where our country turned to God and where our communities were focused on Christ in His church, and the good things that God was doing. </w:t>
      </w:r>
    </w:p>
    <w:p w14:paraId="278F8160" w14:textId="77777777" w:rsidR="00F9273D" w:rsidRPr="00F9273D" w:rsidRDefault="00F9273D" w:rsidP="00F9273D">
      <w:pPr>
        <w:spacing w:line="276" w:lineRule="auto"/>
        <w:rPr>
          <w:rFonts w:ascii="Calibri" w:hAnsi="Calibri"/>
        </w:rPr>
      </w:pPr>
    </w:p>
    <w:p w14:paraId="476319F0" w14:textId="33ECC1EE" w:rsidR="00F9273D" w:rsidRPr="00F9273D" w:rsidRDefault="00F9273D" w:rsidP="00F9273D">
      <w:pPr>
        <w:spacing w:line="276" w:lineRule="auto"/>
        <w:rPr>
          <w:rFonts w:ascii="Calibri" w:hAnsi="Calibri"/>
        </w:rPr>
      </w:pPr>
      <w:r w:rsidRPr="00F9273D">
        <w:rPr>
          <w:rFonts w:ascii="Calibri" w:hAnsi="Calibri"/>
        </w:rPr>
        <w:t xml:space="preserve">This week I did some reading about the Denver Revival of 1905. Many of you didn't even know this happened. I googled it and I found nothing. But I had a friend that sent me </w:t>
      </w:r>
      <w:r w:rsidR="00F4302C">
        <w:rPr>
          <w:rFonts w:ascii="Calibri" w:hAnsi="Calibri"/>
        </w:rPr>
        <w:t>some</w:t>
      </w:r>
      <w:r w:rsidRPr="00F9273D">
        <w:rPr>
          <w:rFonts w:ascii="Calibri" w:hAnsi="Calibri"/>
        </w:rPr>
        <w:t xml:space="preserve"> articles. </w:t>
      </w:r>
      <w:r w:rsidR="00F4302C">
        <w:rPr>
          <w:rFonts w:ascii="Calibri" w:hAnsi="Calibri"/>
        </w:rPr>
        <w:t>He had conducted</w:t>
      </w:r>
      <w:r w:rsidRPr="00F9273D">
        <w:rPr>
          <w:rFonts w:ascii="Calibri" w:hAnsi="Calibri"/>
        </w:rPr>
        <w:t xml:space="preserve"> some research. This is interesting. Only about 150,000 people lived in Denver in 1905. This was kind of like the wild west. Denver is where the gunslingers and the gold diggers and all those folks lived back in the day. People that were running away, a bunch of thieves and criminals and all that. </w:t>
      </w:r>
    </w:p>
    <w:p w14:paraId="3FE6F2C4" w14:textId="77777777" w:rsidR="00F9273D" w:rsidRPr="00F9273D" w:rsidRDefault="00F9273D" w:rsidP="00F9273D">
      <w:pPr>
        <w:spacing w:line="276" w:lineRule="auto"/>
        <w:rPr>
          <w:rFonts w:ascii="Calibri" w:hAnsi="Calibri"/>
        </w:rPr>
      </w:pPr>
    </w:p>
    <w:p w14:paraId="19FC163B" w14:textId="77777777" w:rsidR="00F9273D" w:rsidRPr="00F9273D" w:rsidRDefault="00F9273D" w:rsidP="00F9273D">
      <w:pPr>
        <w:spacing w:line="276" w:lineRule="auto"/>
        <w:rPr>
          <w:rFonts w:ascii="Calibri" w:hAnsi="Calibri"/>
        </w:rPr>
      </w:pPr>
      <w:r w:rsidRPr="00F9273D">
        <w:rPr>
          <w:rFonts w:ascii="Calibri" w:hAnsi="Calibri"/>
        </w:rPr>
        <w:t xml:space="preserve">In 1905 the churches got together and they divided the city up into 10 districts. They had a revival services for 18 days in a row. The south section met here, and the southeast over here, and the north there. They gathered at churches and theaters, and they had revival services. Businesses closed down. City and county offices closed. The mayor of Denver and the governor of Colorado were involved. The gatherings took place for 18 days. They said at the end of that, 111,000 people attended the revival services and nearly 4,000 people gave their lives to Christ in an 18-day period. Is that amazing? It's one of the most incredible things that's ever happened in the western United States. As far as I know, we've never had anything like that ever again or since then. </w:t>
      </w:r>
    </w:p>
    <w:p w14:paraId="76EDA4C8" w14:textId="77777777" w:rsidR="00F9273D" w:rsidRPr="00F9273D" w:rsidRDefault="00F9273D" w:rsidP="00F9273D">
      <w:pPr>
        <w:spacing w:line="276" w:lineRule="auto"/>
        <w:rPr>
          <w:rFonts w:ascii="Calibri" w:hAnsi="Calibri"/>
        </w:rPr>
      </w:pPr>
    </w:p>
    <w:p w14:paraId="15D77436" w14:textId="77777777" w:rsidR="00F9273D" w:rsidRPr="00F9273D" w:rsidRDefault="00F9273D" w:rsidP="00F9273D">
      <w:pPr>
        <w:spacing w:line="276" w:lineRule="auto"/>
        <w:rPr>
          <w:rFonts w:ascii="Calibri" w:hAnsi="Calibri"/>
        </w:rPr>
      </w:pPr>
      <w:r w:rsidRPr="00F9273D">
        <w:rPr>
          <w:rFonts w:ascii="Calibri" w:hAnsi="Calibri"/>
        </w:rPr>
        <w:t xml:space="preserve">We need to be praying, “God, do it again. God, what you did 150 years ago, 100 years ago, thousands of years ago, you’re the same God. Revive the work. Do it again.” </w:t>
      </w:r>
    </w:p>
    <w:p w14:paraId="0591F04C" w14:textId="77777777" w:rsidR="00F9273D" w:rsidRPr="00F9273D" w:rsidRDefault="00F9273D" w:rsidP="00F9273D">
      <w:pPr>
        <w:spacing w:line="276" w:lineRule="auto"/>
        <w:rPr>
          <w:rFonts w:ascii="Calibri" w:hAnsi="Calibri"/>
        </w:rPr>
      </w:pPr>
    </w:p>
    <w:p w14:paraId="4ABC3B52" w14:textId="77777777" w:rsidR="00F9273D" w:rsidRPr="00F9273D" w:rsidRDefault="00F9273D" w:rsidP="00F9273D">
      <w:pPr>
        <w:spacing w:line="276" w:lineRule="auto"/>
        <w:rPr>
          <w:rFonts w:ascii="Calibri" w:hAnsi="Calibri"/>
        </w:rPr>
      </w:pPr>
      <w:r w:rsidRPr="00F9273D">
        <w:rPr>
          <w:rFonts w:ascii="Calibri" w:hAnsi="Calibri"/>
        </w:rPr>
        <w:t xml:space="preserve">“Will you not revive us again so that your people can rejoice in you?” (Psalm 85:6).  </w:t>
      </w:r>
    </w:p>
    <w:p w14:paraId="323C9CF8" w14:textId="77777777" w:rsidR="00F9273D" w:rsidRPr="00F9273D" w:rsidRDefault="00F9273D" w:rsidP="00F9273D">
      <w:pPr>
        <w:spacing w:line="276" w:lineRule="auto"/>
        <w:rPr>
          <w:rFonts w:ascii="Calibri" w:hAnsi="Calibri"/>
        </w:rPr>
      </w:pPr>
    </w:p>
    <w:p w14:paraId="5A5EAA50" w14:textId="77777777" w:rsidR="00F9273D" w:rsidRPr="00F9273D" w:rsidRDefault="00F9273D" w:rsidP="00F9273D">
      <w:pPr>
        <w:spacing w:line="276" w:lineRule="auto"/>
        <w:rPr>
          <w:rFonts w:ascii="Calibri" w:hAnsi="Calibri"/>
        </w:rPr>
      </w:pPr>
      <w:r w:rsidRPr="00F9273D">
        <w:rPr>
          <w:rFonts w:ascii="Calibri" w:hAnsi="Calibri"/>
        </w:rPr>
        <w:lastRenderedPageBreak/>
        <w:t xml:space="preserve">One of the outcomes of revival is that the people celebrate and there's joy. There's nothing more wonderful than seeing people's hearts ignited for Jesus. It brings great joy. It brings great blessing. It brings a great hope to all of us that are listening. That's why we need to wake up. We need to wake up because God has so many things that He wants to do. We need to be praying, “God, do it again. God, revive the work. God, what you did in the days of old, do it again.” Our generation, we don't want to just read about revival. We don't want to just hear about revival. We want to experience it here on earth and in our own city, in our own generation. </w:t>
      </w:r>
    </w:p>
    <w:p w14:paraId="7CB89F31" w14:textId="77777777" w:rsidR="00F9273D" w:rsidRPr="00F9273D" w:rsidRDefault="00F9273D" w:rsidP="00F9273D">
      <w:pPr>
        <w:spacing w:line="276" w:lineRule="auto"/>
        <w:rPr>
          <w:rFonts w:ascii="Calibri" w:hAnsi="Calibri"/>
        </w:rPr>
      </w:pPr>
    </w:p>
    <w:p w14:paraId="51C01CBA" w14:textId="77777777" w:rsidR="00F9273D" w:rsidRPr="00F9273D" w:rsidRDefault="00F9273D" w:rsidP="00F9273D">
      <w:pPr>
        <w:spacing w:line="276" w:lineRule="auto"/>
        <w:rPr>
          <w:rFonts w:ascii="Calibri" w:hAnsi="Calibri"/>
        </w:rPr>
      </w:pPr>
      <w:r w:rsidRPr="00F9273D">
        <w:rPr>
          <w:rFonts w:ascii="Calibri" w:hAnsi="Calibri"/>
        </w:rPr>
        <w:t xml:space="preserve">So what do we have to do? We've got to listen. “I've heard the report about you.” We have to worship. “I stand in awe of you.” We have to petition. “Lord, revive the work.” It’s time to wake up, church. Let's wake up and let's fulfill everything that God has called us to do. </w:t>
      </w:r>
    </w:p>
    <w:p w14:paraId="6CB1C0E2" w14:textId="0EE51E6E" w:rsidR="00F9273D" w:rsidRPr="00F9273D" w:rsidRDefault="00F9273D" w:rsidP="00F9273D">
      <w:pPr>
        <w:spacing w:line="276" w:lineRule="auto"/>
        <w:rPr>
          <w:rFonts w:ascii="Calibri" w:hAnsi="Calibri"/>
          <w:sz w:val="28"/>
          <w:szCs w:val="28"/>
        </w:rPr>
      </w:pPr>
      <w:r w:rsidRPr="00F9273D">
        <w:rPr>
          <w:rFonts w:ascii="Calibri" w:hAnsi="Calibri"/>
        </w:rPr>
        <w:br w:type="page"/>
      </w:r>
      <w:r w:rsidRPr="00F9273D">
        <w:rPr>
          <w:rFonts w:ascii="Calibri" w:hAnsi="Calibri"/>
          <w:b/>
          <w:bCs/>
          <w:sz w:val="28"/>
          <w:szCs w:val="28"/>
          <w:u w:val="single"/>
        </w:rPr>
        <w:lastRenderedPageBreak/>
        <w:t>OUTLINE</w:t>
      </w:r>
    </w:p>
    <w:p w14:paraId="7A419310" w14:textId="77777777" w:rsidR="00F9273D" w:rsidRPr="00F9273D" w:rsidRDefault="00F9273D" w:rsidP="00F9273D">
      <w:pPr>
        <w:spacing w:line="276" w:lineRule="auto"/>
        <w:rPr>
          <w:rFonts w:ascii="Calibri" w:hAnsi="Calibri"/>
        </w:rPr>
      </w:pPr>
    </w:p>
    <w:p w14:paraId="40B3BB7B" w14:textId="7C5D60EF" w:rsidR="00F9273D" w:rsidRPr="00F9273D" w:rsidRDefault="00F9273D" w:rsidP="00F9273D">
      <w:pPr>
        <w:spacing w:line="276" w:lineRule="auto"/>
        <w:rPr>
          <w:rFonts w:ascii="Calibri" w:hAnsi="Calibri"/>
        </w:rPr>
      </w:pPr>
      <w:r w:rsidRPr="00F9273D">
        <w:rPr>
          <w:rFonts w:ascii="Calibri" w:hAnsi="Calibri"/>
        </w:rPr>
        <w:t xml:space="preserve">How long, Lord, must I call for help and you do not listen or cry out to you about </w:t>
      </w:r>
      <w:proofErr w:type="gramStart"/>
      <w:r w:rsidRPr="00F9273D">
        <w:rPr>
          <w:rFonts w:ascii="Calibri" w:hAnsi="Calibri"/>
        </w:rPr>
        <w:t>violence</w:t>
      </w:r>
      <w:proofErr w:type="gramEnd"/>
      <w:r w:rsidRPr="00F9273D">
        <w:rPr>
          <w:rFonts w:ascii="Calibri" w:hAnsi="Calibri"/>
        </w:rPr>
        <w:t xml:space="preserve"> and you do not save? Why do you force me to look at injustice? Why do you tolerate wrongdoing? Oppression and violence are right in front of me. Strife is ongoing, and conflict escalates. This is why the law is ineffective and justice never emerges. For the wicked restrict the righteous; therefore, justice comes out perverted. Habakkuk 1:2-4 (CSB)</w:t>
      </w:r>
    </w:p>
    <w:p w14:paraId="4A2C4276" w14:textId="77777777" w:rsidR="00F9273D" w:rsidRPr="00F9273D" w:rsidRDefault="00F9273D" w:rsidP="00F9273D">
      <w:pPr>
        <w:spacing w:line="276" w:lineRule="auto"/>
        <w:rPr>
          <w:rFonts w:ascii="Calibri" w:hAnsi="Calibri"/>
        </w:rPr>
      </w:pPr>
    </w:p>
    <w:p w14:paraId="1EFE8E79" w14:textId="77777777" w:rsidR="00F9273D" w:rsidRPr="00F9273D" w:rsidRDefault="00F9273D" w:rsidP="00F9273D">
      <w:pPr>
        <w:spacing w:line="276" w:lineRule="auto"/>
        <w:rPr>
          <w:rFonts w:ascii="Calibri" w:hAnsi="Calibri"/>
          <w:i/>
          <w:iCs/>
        </w:rPr>
      </w:pPr>
      <w:r w:rsidRPr="00F9273D">
        <w:rPr>
          <w:rFonts w:ascii="Calibri" w:hAnsi="Calibri"/>
          <w:i/>
          <w:iCs/>
        </w:rPr>
        <w:t>3 Parts of Revival Prayer…</w:t>
      </w:r>
    </w:p>
    <w:p w14:paraId="26AC7720" w14:textId="77777777" w:rsidR="00F9273D" w:rsidRPr="00F9273D" w:rsidRDefault="00F9273D" w:rsidP="00F9273D">
      <w:pPr>
        <w:spacing w:line="276" w:lineRule="auto"/>
        <w:rPr>
          <w:rFonts w:ascii="Calibri" w:hAnsi="Calibri"/>
        </w:rPr>
      </w:pPr>
    </w:p>
    <w:p w14:paraId="4162BED2" w14:textId="77777777" w:rsidR="00F9273D" w:rsidRPr="00F9273D" w:rsidRDefault="00F9273D" w:rsidP="00F9273D">
      <w:pPr>
        <w:spacing w:line="276" w:lineRule="auto"/>
        <w:rPr>
          <w:rFonts w:ascii="Calibri" w:hAnsi="Calibri"/>
          <w:b/>
          <w:bCs/>
        </w:rPr>
      </w:pPr>
      <w:r w:rsidRPr="00F9273D">
        <w:rPr>
          <w:rFonts w:ascii="Calibri" w:hAnsi="Calibri"/>
          <w:b/>
          <w:bCs/>
        </w:rPr>
        <w:t>1. Listen</w:t>
      </w:r>
    </w:p>
    <w:p w14:paraId="043F60F9" w14:textId="77777777" w:rsidR="00F9273D" w:rsidRPr="00F9273D" w:rsidRDefault="00F9273D" w:rsidP="00F9273D">
      <w:pPr>
        <w:spacing w:line="276" w:lineRule="auto"/>
        <w:rPr>
          <w:rFonts w:ascii="Calibri" w:hAnsi="Calibri"/>
        </w:rPr>
      </w:pPr>
    </w:p>
    <w:p w14:paraId="0E77EC67" w14:textId="77777777" w:rsidR="00F9273D" w:rsidRPr="00F9273D" w:rsidRDefault="00F9273D" w:rsidP="00F9273D">
      <w:pPr>
        <w:spacing w:line="276" w:lineRule="auto"/>
        <w:rPr>
          <w:rFonts w:ascii="Calibri" w:hAnsi="Calibri"/>
        </w:rPr>
      </w:pPr>
      <w:r w:rsidRPr="00F9273D">
        <w:rPr>
          <w:rFonts w:ascii="Calibri" w:hAnsi="Calibri"/>
        </w:rPr>
        <w:t>Lord, I have heard the report about you; Lord, I stand in awe of your deeds. Habakkuk 3:2 (CSB)</w:t>
      </w:r>
    </w:p>
    <w:p w14:paraId="29B4EAE2" w14:textId="77777777" w:rsidR="00F9273D" w:rsidRPr="00F9273D" w:rsidRDefault="00F9273D" w:rsidP="00F9273D">
      <w:pPr>
        <w:spacing w:line="276" w:lineRule="auto"/>
        <w:rPr>
          <w:rFonts w:ascii="Calibri" w:hAnsi="Calibri"/>
        </w:rPr>
      </w:pPr>
    </w:p>
    <w:p w14:paraId="1CA3B42C" w14:textId="77777777" w:rsidR="00F9273D" w:rsidRPr="00F9273D" w:rsidRDefault="00F9273D" w:rsidP="00F9273D">
      <w:pPr>
        <w:spacing w:line="276" w:lineRule="auto"/>
        <w:rPr>
          <w:rFonts w:ascii="Calibri" w:hAnsi="Calibri"/>
        </w:rPr>
      </w:pPr>
      <w:r w:rsidRPr="00F9273D">
        <w:rPr>
          <w:rFonts w:ascii="Calibri" w:hAnsi="Calibri"/>
        </w:rPr>
        <w:t>If we confess our sins, he is faithful and righteous to forgive us our sins and to cleanse us from all unrighteousness. 1 John 1:9 (CSB)</w:t>
      </w:r>
    </w:p>
    <w:p w14:paraId="4F43CE2E" w14:textId="77777777" w:rsidR="00F9273D" w:rsidRPr="00F9273D" w:rsidRDefault="00F9273D" w:rsidP="00F9273D">
      <w:pPr>
        <w:spacing w:line="276" w:lineRule="auto"/>
        <w:rPr>
          <w:rFonts w:ascii="Calibri" w:hAnsi="Calibri"/>
        </w:rPr>
      </w:pPr>
    </w:p>
    <w:p w14:paraId="77499E83" w14:textId="77777777" w:rsidR="00F9273D" w:rsidRPr="00F9273D" w:rsidRDefault="00F9273D" w:rsidP="00F9273D">
      <w:pPr>
        <w:spacing w:line="276" w:lineRule="auto"/>
        <w:rPr>
          <w:rFonts w:ascii="Calibri" w:hAnsi="Calibri"/>
        </w:rPr>
      </w:pPr>
      <w:r w:rsidRPr="00F9273D">
        <w:rPr>
          <w:rFonts w:ascii="Calibri" w:hAnsi="Calibri"/>
        </w:rPr>
        <w:t>Therefore repent and turn back, so that your sins may be wiped out… Acts 3:19 (CSB)</w:t>
      </w:r>
    </w:p>
    <w:p w14:paraId="5E5305B1" w14:textId="77777777" w:rsidR="00F9273D" w:rsidRPr="00F9273D" w:rsidRDefault="00F9273D" w:rsidP="00F9273D">
      <w:pPr>
        <w:spacing w:line="276" w:lineRule="auto"/>
        <w:rPr>
          <w:rFonts w:ascii="Calibri" w:hAnsi="Calibri"/>
        </w:rPr>
      </w:pPr>
    </w:p>
    <w:p w14:paraId="320E4C1D" w14:textId="77777777" w:rsidR="00F9273D" w:rsidRPr="00F9273D" w:rsidRDefault="00F9273D" w:rsidP="00F9273D">
      <w:pPr>
        <w:spacing w:line="276" w:lineRule="auto"/>
        <w:rPr>
          <w:rFonts w:ascii="Calibri" w:hAnsi="Calibri"/>
          <w:b/>
          <w:bCs/>
        </w:rPr>
      </w:pPr>
      <w:r w:rsidRPr="00F9273D">
        <w:rPr>
          <w:rFonts w:ascii="Calibri" w:hAnsi="Calibri"/>
          <w:b/>
          <w:bCs/>
        </w:rPr>
        <w:t>2. Worship</w:t>
      </w:r>
    </w:p>
    <w:p w14:paraId="698AD531" w14:textId="77777777" w:rsidR="00F9273D" w:rsidRPr="00F9273D" w:rsidRDefault="00F9273D" w:rsidP="00F9273D">
      <w:pPr>
        <w:spacing w:line="276" w:lineRule="auto"/>
        <w:rPr>
          <w:rFonts w:ascii="Calibri" w:hAnsi="Calibri"/>
        </w:rPr>
      </w:pPr>
    </w:p>
    <w:p w14:paraId="0E219EC8" w14:textId="77777777" w:rsidR="00F9273D" w:rsidRPr="00F9273D" w:rsidRDefault="00F9273D" w:rsidP="00F9273D">
      <w:pPr>
        <w:spacing w:line="276" w:lineRule="auto"/>
        <w:rPr>
          <w:rFonts w:ascii="Calibri" w:hAnsi="Calibri"/>
        </w:rPr>
      </w:pPr>
      <w:r w:rsidRPr="00F9273D">
        <w:rPr>
          <w:rFonts w:ascii="Calibri" w:hAnsi="Calibri"/>
        </w:rPr>
        <w:t>Lord, I have heard the report about you; Lord, I stand in awe of your deeds. Habakkuk 3:2 (CSB)</w:t>
      </w:r>
    </w:p>
    <w:p w14:paraId="3AD51A4D" w14:textId="77777777" w:rsidR="00F9273D" w:rsidRPr="00F9273D" w:rsidRDefault="00F9273D" w:rsidP="00F9273D">
      <w:pPr>
        <w:spacing w:line="276" w:lineRule="auto"/>
        <w:rPr>
          <w:rFonts w:ascii="Calibri" w:hAnsi="Calibri"/>
        </w:rPr>
      </w:pPr>
    </w:p>
    <w:p w14:paraId="1C5EC5EE" w14:textId="77777777" w:rsidR="00F9273D" w:rsidRPr="00F9273D" w:rsidRDefault="00F9273D" w:rsidP="00F9273D">
      <w:pPr>
        <w:spacing w:line="276" w:lineRule="auto"/>
        <w:rPr>
          <w:rFonts w:ascii="Calibri" w:hAnsi="Calibri"/>
          <w:b/>
          <w:bCs/>
        </w:rPr>
      </w:pPr>
      <w:r w:rsidRPr="00F9273D">
        <w:rPr>
          <w:rFonts w:ascii="Calibri" w:hAnsi="Calibri"/>
          <w:b/>
          <w:bCs/>
        </w:rPr>
        <w:t>3. Petition</w:t>
      </w:r>
    </w:p>
    <w:p w14:paraId="7ADBF9A6" w14:textId="77777777" w:rsidR="00F9273D" w:rsidRPr="00F9273D" w:rsidRDefault="00F9273D" w:rsidP="00F9273D">
      <w:pPr>
        <w:spacing w:line="276" w:lineRule="auto"/>
        <w:rPr>
          <w:rFonts w:ascii="Calibri" w:hAnsi="Calibri"/>
        </w:rPr>
      </w:pPr>
    </w:p>
    <w:p w14:paraId="64054C5D" w14:textId="77777777" w:rsidR="00F9273D" w:rsidRPr="00F9273D" w:rsidRDefault="00F9273D" w:rsidP="00F9273D">
      <w:pPr>
        <w:spacing w:line="276" w:lineRule="auto"/>
        <w:rPr>
          <w:rFonts w:ascii="Calibri" w:hAnsi="Calibri"/>
        </w:rPr>
      </w:pPr>
      <w:r w:rsidRPr="00F9273D">
        <w:rPr>
          <w:rFonts w:ascii="Calibri" w:hAnsi="Calibri"/>
        </w:rPr>
        <w:t>Lord, I have heard the report about you; Lord, I stand in awe of your deeds. Revive your work in these years; make it known in these years. In your wrath remember mercy! Habakkuk 3:2 (CSB)</w:t>
      </w:r>
    </w:p>
    <w:p w14:paraId="3A4F7DC0" w14:textId="77777777" w:rsidR="00F9273D" w:rsidRPr="00F9273D" w:rsidRDefault="00F9273D" w:rsidP="00F9273D">
      <w:pPr>
        <w:spacing w:line="276" w:lineRule="auto"/>
        <w:rPr>
          <w:rFonts w:ascii="Calibri" w:hAnsi="Calibri"/>
        </w:rPr>
      </w:pPr>
    </w:p>
    <w:p w14:paraId="16981328" w14:textId="77777777" w:rsidR="00F9273D" w:rsidRPr="00F9273D" w:rsidRDefault="00F9273D" w:rsidP="00F9273D">
      <w:pPr>
        <w:spacing w:line="276" w:lineRule="auto"/>
        <w:rPr>
          <w:rFonts w:ascii="Calibri" w:hAnsi="Calibri"/>
        </w:rPr>
      </w:pPr>
      <w:r w:rsidRPr="00F9273D">
        <w:rPr>
          <w:rFonts w:ascii="Calibri" w:hAnsi="Calibri"/>
        </w:rPr>
        <w:t>Will you not revive us again so that your people may rejoice in you? Psalm 85:6 (CSB)</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6A7DC" w14:textId="77777777" w:rsidR="00A66B1D" w:rsidRDefault="00A66B1D">
      <w:r>
        <w:separator/>
      </w:r>
    </w:p>
  </w:endnote>
  <w:endnote w:type="continuationSeparator" w:id="0">
    <w:p w14:paraId="452E2E5D" w14:textId="77777777" w:rsidR="00A66B1D" w:rsidRDefault="00A66B1D">
      <w:r>
        <w:continuationSeparator/>
      </w:r>
    </w:p>
  </w:endnote>
  <w:endnote w:type="continuationNotice" w:id="1">
    <w:p w14:paraId="2A32C02F" w14:textId="77777777" w:rsidR="00A66B1D" w:rsidRDefault="00A66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B29C" w14:textId="77777777" w:rsidR="00522CA5" w:rsidRDefault="00522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0CFA66E2" w:rsidR="000D064C" w:rsidRPr="00E001F4" w:rsidRDefault="005E7A87" w:rsidP="00E001F4">
    <w:pPr>
      <w:pStyle w:val="Footer"/>
      <w:jc w:val="right"/>
      <w:rPr>
        <w:rFonts w:ascii="Calibri" w:hAnsi="Calibri"/>
      </w:rPr>
    </w:pPr>
    <w:r>
      <w:tab/>
    </w:r>
    <w:r w:rsidR="00423B74">
      <w:rPr>
        <w:rFonts w:ascii="Calibri" w:hAnsi="Calibri"/>
        <w:b/>
        <w:bCs/>
      </w:rPr>
      <w:t>Smile</w:t>
    </w:r>
    <w:r w:rsidR="000D064C" w:rsidRPr="00E001F4">
      <w:rPr>
        <w:rFonts w:ascii="Calibri" w:hAnsi="Calibri"/>
        <w:b/>
        <w:bCs/>
      </w:rPr>
      <w:t>—</w:t>
    </w:r>
    <w:r w:rsidR="00F9273D">
      <w:rPr>
        <w:rFonts w:ascii="Calibri" w:hAnsi="Calibri"/>
        <w:b/>
        <w:bCs/>
      </w:rPr>
      <w:t>Wake Up</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46042" w14:textId="77777777" w:rsidR="00522CA5" w:rsidRDefault="00522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72F7E" w14:textId="77777777" w:rsidR="00A66B1D" w:rsidRDefault="00A66B1D">
      <w:r>
        <w:separator/>
      </w:r>
    </w:p>
  </w:footnote>
  <w:footnote w:type="continuationSeparator" w:id="0">
    <w:p w14:paraId="42EE8BD3" w14:textId="77777777" w:rsidR="00A66B1D" w:rsidRDefault="00A66B1D">
      <w:r>
        <w:continuationSeparator/>
      </w:r>
    </w:p>
  </w:footnote>
  <w:footnote w:type="continuationNotice" w:id="1">
    <w:p w14:paraId="70E396DC" w14:textId="77777777" w:rsidR="00A66B1D" w:rsidRDefault="00A66B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822E7"/>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0435"/>
    <w:rsid w:val="001F2E97"/>
    <w:rsid w:val="001F736C"/>
    <w:rsid w:val="002252B6"/>
    <w:rsid w:val="002255D9"/>
    <w:rsid w:val="00236AB3"/>
    <w:rsid w:val="00255946"/>
    <w:rsid w:val="00274BB9"/>
    <w:rsid w:val="0028034F"/>
    <w:rsid w:val="00285843"/>
    <w:rsid w:val="00290511"/>
    <w:rsid w:val="002A27F0"/>
    <w:rsid w:val="002B7D3B"/>
    <w:rsid w:val="002B7DA4"/>
    <w:rsid w:val="002C1C67"/>
    <w:rsid w:val="002D3E02"/>
    <w:rsid w:val="002D6FF3"/>
    <w:rsid w:val="002E1AD4"/>
    <w:rsid w:val="002F3A62"/>
    <w:rsid w:val="002F6231"/>
    <w:rsid w:val="00313F0F"/>
    <w:rsid w:val="00327235"/>
    <w:rsid w:val="003351DD"/>
    <w:rsid w:val="003360D2"/>
    <w:rsid w:val="0034188B"/>
    <w:rsid w:val="00346C31"/>
    <w:rsid w:val="003749C4"/>
    <w:rsid w:val="00376FD7"/>
    <w:rsid w:val="00385B3B"/>
    <w:rsid w:val="00386B56"/>
    <w:rsid w:val="00394E73"/>
    <w:rsid w:val="00397EA2"/>
    <w:rsid w:val="003B4494"/>
    <w:rsid w:val="003B4BBB"/>
    <w:rsid w:val="003D2E36"/>
    <w:rsid w:val="003E0C7C"/>
    <w:rsid w:val="003E3313"/>
    <w:rsid w:val="003E6080"/>
    <w:rsid w:val="003F23DC"/>
    <w:rsid w:val="003F6FC6"/>
    <w:rsid w:val="00403663"/>
    <w:rsid w:val="00404A59"/>
    <w:rsid w:val="00407B52"/>
    <w:rsid w:val="0042042A"/>
    <w:rsid w:val="00423B74"/>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2CA5"/>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4F39"/>
    <w:rsid w:val="006E77E6"/>
    <w:rsid w:val="00702914"/>
    <w:rsid w:val="007630E7"/>
    <w:rsid w:val="00791189"/>
    <w:rsid w:val="0079543A"/>
    <w:rsid w:val="007960BA"/>
    <w:rsid w:val="007A6325"/>
    <w:rsid w:val="007C5C95"/>
    <w:rsid w:val="007E1319"/>
    <w:rsid w:val="007F5E3F"/>
    <w:rsid w:val="008073BF"/>
    <w:rsid w:val="008356BD"/>
    <w:rsid w:val="0084063F"/>
    <w:rsid w:val="00866B7A"/>
    <w:rsid w:val="00870C4A"/>
    <w:rsid w:val="00872B1A"/>
    <w:rsid w:val="00890144"/>
    <w:rsid w:val="00894E92"/>
    <w:rsid w:val="00895E2E"/>
    <w:rsid w:val="00895FF3"/>
    <w:rsid w:val="008B653B"/>
    <w:rsid w:val="008C653F"/>
    <w:rsid w:val="00907C7C"/>
    <w:rsid w:val="0091120A"/>
    <w:rsid w:val="00911AC1"/>
    <w:rsid w:val="00915AB5"/>
    <w:rsid w:val="009175B4"/>
    <w:rsid w:val="00923C10"/>
    <w:rsid w:val="00937628"/>
    <w:rsid w:val="009417A7"/>
    <w:rsid w:val="00941D49"/>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6DA"/>
    <w:rsid w:val="009D7446"/>
    <w:rsid w:val="009E04CE"/>
    <w:rsid w:val="009E4AB7"/>
    <w:rsid w:val="009E5D50"/>
    <w:rsid w:val="009F6672"/>
    <w:rsid w:val="00A0763F"/>
    <w:rsid w:val="00A43A90"/>
    <w:rsid w:val="00A51274"/>
    <w:rsid w:val="00A51B63"/>
    <w:rsid w:val="00A64FC4"/>
    <w:rsid w:val="00A66B1D"/>
    <w:rsid w:val="00A83591"/>
    <w:rsid w:val="00AA5ED6"/>
    <w:rsid w:val="00AB12C5"/>
    <w:rsid w:val="00AC1B83"/>
    <w:rsid w:val="00AF468A"/>
    <w:rsid w:val="00B03B8B"/>
    <w:rsid w:val="00B10327"/>
    <w:rsid w:val="00B158DB"/>
    <w:rsid w:val="00B3092B"/>
    <w:rsid w:val="00B403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65C3"/>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17FE"/>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D0AA7"/>
    <w:rsid w:val="00EF1491"/>
    <w:rsid w:val="00EF1DC2"/>
    <w:rsid w:val="00F07ABA"/>
    <w:rsid w:val="00F110E3"/>
    <w:rsid w:val="00F152F0"/>
    <w:rsid w:val="00F31FAF"/>
    <w:rsid w:val="00F3234E"/>
    <w:rsid w:val="00F36CB1"/>
    <w:rsid w:val="00F37FD7"/>
    <w:rsid w:val="00F417EF"/>
    <w:rsid w:val="00F4302C"/>
    <w:rsid w:val="00F47752"/>
    <w:rsid w:val="00F81C0F"/>
    <w:rsid w:val="00F9273D"/>
    <w:rsid w:val="00F9296D"/>
    <w:rsid w:val="00FA4B6D"/>
    <w:rsid w:val="00FB290F"/>
    <w:rsid w:val="00FB48E6"/>
    <w:rsid w:val="00FC1BA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42</TotalTime>
  <Pages>10</Pages>
  <Words>3087</Words>
  <Characters>17598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20644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9</cp:revision>
  <cp:lastPrinted>2022-12-17T03:59:00Z</cp:lastPrinted>
  <dcterms:created xsi:type="dcterms:W3CDTF">2022-12-29T03:14:00Z</dcterms:created>
  <dcterms:modified xsi:type="dcterms:W3CDTF">2022-12-29T19:22:00Z</dcterms:modified>
  <cp:category/>
</cp:coreProperties>
</file>